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7B3" w:rsidRDefault="006937B3" w:rsidP="006937B3">
      <w:pPr>
        <w:jc w:val="center"/>
        <w:rPr>
          <w:b/>
          <w:bCs/>
        </w:rPr>
      </w:pPr>
      <w:r w:rsidRPr="009B0B52">
        <w:rPr>
          <w:b/>
          <w:bCs/>
        </w:rPr>
        <w:t xml:space="preserve">Phụ lục </w:t>
      </w:r>
      <w:r>
        <w:rPr>
          <w:b/>
          <w:bCs/>
        </w:rPr>
        <w:t>IV</w:t>
      </w:r>
    </w:p>
    <w:p w:rsidR="006937B3" w:rsidRPr="006937B3" w:rsidRDefault="006937B3" w:rsidP="006937B3">
      <w:pPr>
        <w:jc w:val="center"/>
        <w:rPr>
          <w:b/>
          <w:bCs/>
          <w:sz w:val="28"/>
          <w:szCs w:val="28"/>
        </w:rPr>
      </w:pPr>
      <w:r w:rsidRPr="006937B3">
        <w:rPr>
          <w:b/>
          <w:sz w:val="28"/>
          <w:szCs w:val="28"/>
        </w:rPr>
        <w:t>KHUNG KẾ</w:t>
      </w:r>
      <w:r w:rsidRPr="006937B3">
        <w:rPr>
          <w:b/>
          <w:sz w:val="28"/>
          <w:szCs w:val="28"/>
          <w:lang w:val="vi-VN"/>
        </w:rPr>
        <w:t xml:space="preserve"> HOẠCH BÀI DẠY</w:t>
      </w:r>
    </w:p>
    <w:p w:rsidR="006937B3" w:rsidRPr="006937B3" w:rsidRDefault="006937B3" w:rsidP="006937B3">
      <w:pPr>
        <w:jc w:val="center"/>
        <w:rPr>
          <w:bCs/>
          <w:spacing w:val="-14"/>
          <w:sz w:val="28"/>
          <w:szCs w:val="28"/>
        </w:rPr>
      </w:pPr>
      <w:r w:rsidRPr="006937B3">
        <w:rPr>
          <w:bCs/>
          <w:spacing w:val="-14"/>
          <w:sz w:val="28"/>
          <w:szCs w:val="28"/>
        </w:rPr>
        <w:t>(</w:t>
      </w:r>
      <w:r w:rsidRPr="006937B3">
        <w:rPr>
          <w:bCs/>
          <w:i/>
          <w:spacing w:val="-14"/>
          <w:sz w:val="28"/>
          <w:szCs w:val="28"/>
        </w:rPr>
        <w:t>Kèm theo Công văn số 5512/BGDĐT-GDTrH ngày 18 tháng 12 năm 2020 của Bộ GDĐT</w:t>
      </w:r>
      <w:r w:rsidRPr="006937B3">
        <w:rPr>
          <w:bCs/>
          <w:spacing w:val="-14"/>
          <w:sz w:val="28"/>
          <w:szCs w:val="28"/>
        </w:rPr>
        <w:t>)</w:t>
      </w:r>
    </w:p>
    <w:tbl>
      <w:tblPr>
        <w:tblW w:w="0" w:type="auto"/>
        <w:tblLook w:val="04A0"/>
      </w:tblPr>
      <w:tblGrid>
        <w:gridCol w:w="4715"/>
        <w:gridCol w:w="4619"/>
      </w:tblGrid>
      <w:tr w:rsidR="006937B3" w:rsidRPr="006937B3" w:rsidTr="00735F67">
        <w:trPr>
          <w:trHeight w:val="696"/>
        </w:trPr>
        <w:tc>
          <w:tcPr>
            <w:tcW w:w="4715" w:type="dxa"/>
          </w:tcPr>
          <w:p w:rsidR="006937B3" w:rsidRPr="006937B3" w:rsidRDefault="006937B3" w:rsidP="00735F67">
            <w:pPr>
              <w:jc w:val="both"/>
              <w:rPr>
                <w:b/>
                <w:bCs/>
                <w:sz w:val="28"/>
                <w:szCs w:val="28"/>
              </w:rPr>
            </w:pPr>
            <w:r w:rsidRPr="006937B3">
              <w:rPr>
                <w:b/>
                <w:bCs/>
                <w:sz w:val="28"/>
                <w:szCs w:val="28"/>
              </w:rPr>
              <w:t>Trường THCS Mạo Khê II</w:t>
            </w:r>
          </w:p>
          <w:p w:rsidR="006937B3" w:rsidRPr="006937B3" w:rsidRDefault="006937B3" w:rsidP="00735F67">
            <w:pPr>
              <w:jc w:val="both"/>
              <w:rPr>
                <w:b/>
                <w:bCs/>
                <w:sz w:val="28"/>
                <w:szCs w:val="28"/>
              </w:rPr>
            </w:pPr>
            <w:r w:rsidRPr="006937B3">
              <w:rPr>
                <w:b/>
                <w:bCs/>
                <w:sz w:val="28"/>
                <w:szCs w:val="28"/>
              </w:rPr>
              <w:t>Tổ: Văn - Sử - GDCD</w:t>
            </w:r>
          </w:p>
        </w:tc>
        <w:tc>
          <w:tcPr>
            <w:tcW w:w="4619" w:type="dxa"/>
          </w:tcPr>
          <w:p w:rsidR="006937B3" w:rsidRPr="006937B3" w:rsidRDefault="006937B3" w:rsidP="00735F67">
            <w:pPr>
              <w:jc w:val="center"/>
              <w:rPr>
                <w:sz w:val="28"/>
                <w:szCs w:val="28"/>
                <w:lang w:val="vi-VN"/>
              </w:rPr>
            </w:pPr>
            <w:r w:rsidRPr="006937B3">
              <w:rPr>
                <w:sz w:val="28"/>
                <w:szCs w:val="28"/>
                <w:lang w:val="vi-VN"/>
              </w:rPr>
              <w:t>Họ và tên giáo viên:</w:t>
            </w:r>
          </w:p>
          <w:p w:rsidR="006937B3" w:rsidRPr="006937B3" w:rsidRDefault="006937B3" w:rsidP="00735F67">
            <w:pPr>
              <w:jc w:val="center"/>
              <w:rPr>
                <w:sz w:val="28"/>
                <w:szCs w:val="28"/>
                <w:lang w:val="vi-VN"/>
              </w:rPr>
            </w:pPr>
            <w:r w:rsidRPr="006937B3">
              <w:rPr>
                <w:sz w:val="28"/>
                <w:szCs w:val="28"/>
              </w:rPr>
              <w:t>Hà Thị Thanh Mai</w:t>
            </w:r>
          </w:p>
        </w:tc>
      </w:tr>
    </w:tbl>
    <w:p w:rsidR="006937B3" w:rsidRPr="006937B3" w:rsidRDefault="006937B3" w:rsidP="006937B3">
      <w:pPr>
        <w:jc w:val="center"/>
        <w:rPr>
          <w:b/>
          <w:bCs/>
          <w:sz w:val="28"/>
          <w:szCs w:val="28"/>
          <w:lang w:val="vi-VN"/>
        </w:rPr>
      </w:pPr>
    </w:p>
    <w:p w:rsidR="006937B3" w:rsidRPr="006937B3" w:rsidRDefault="006937B3" w:rsidP="006937B3">
      <w:pPr>
        <w:jc w:val="center"/>
        <w:rPr>
          <w:b/>
          <w:bCs/>
          <w:sz w:val="28"/>
          <w:szCs w:val="28"/>
          <w:lang w:val="sv-SE"/>
        </w:rPr>
      </w:pPr>
      <w:r w:rsidRPr="006937B3">
        <w:rPr>
          <w:b/>
          <w:bCs/>
          <w:sz w:val="28"/>
          <w:szCs w:val="28"/>
          <w:lang w:val="vi-VN"/>
        </w:rPr>
        <w:t xml:space="preserve">TÊN BÀI DẠY: </w:t>
      </w:r>
      <w:r w:rsidRPr="006937B3">
        <w:rPr>
          <w:b/>
          <w:sz w:val="28"/>
          <w:szCs w:val="28"/>
          <w:lang w:val="sv-SE"/>
        </w:rPr>
        <w:t>VĂN BẢN 1. BÀI HỌC ĐƯỜNG ĐỜI ĐẦU TIỀN</w:t>
      </w:r>
    </w:p>
    <w:p w:rsidR="006937B3" w:rsidRPr="006937B3" w:rsidRDefault="006937B3" w:rsidP="006937B3">
      <w:pPr>
        <w:jc w:val="center"/>
        <w:rPr>
          <w:sz w:val="28"/>
          <w:szCs w:val="28"/>
          <w:lang w:val="sv-SE"/>
        </w:rPr>
      </w:pPr>
      <w:r w:rsidRPr="006937B3">
        <w:rPr>
          <w:sz w:val="28"/>
          <w:szCs w:val="28"/>
          <w:lang w:val="vi-VN"/>
        </w:rPr>
        <w:t>Môn học/Hoạt động giáo dục</w:t>
      </w:r>
      <w:r w:rsidRPr="006937B3">
        <w:rPr>
          <w:sz w:val="28"/>
          <w:szCs w:val="28"/>
          <w:lang w:val="sv-SE"/>
        </w:rPr>
        <w:t>: Ngữ văn  lớp 6</w:t>
      </w:r>
    </w:p>
    <w:p w:rsidR="006937B3" w:rsidRPr="006937B3" w:rsidRDefault="006937B3" w:rsidP="006937B3">
      <w:pPr>
        <w:jc w:val="center"/>
        <w:rPr>
          <w:sz w:val="28"/>
          <w:szCs w:val="28"/>
          <w:lang w:val="sv-SE"/>
        </w:rPr>
      </w:pPr>
      <w:r w:rsidRPr="006937B3">
        <w:rPr>
          <w:sz w:val="28"/>
          <w:szCs w:val="28"/>
          <w:lang w:val="sv-SE"/>
        </w:rPr>
        <w:t xml:space="preserve"> Thời gian thực hiện: Tiết 2,3</w:t>
      </w:r>
    </w:p>
    <w:p w:rsidR="006937B3" w:rsidRPr="006937B3" w:rsidRDefault="006937B3" w:rsidP="00F860FB">
      <w:pPr>
        <w:spacing w:line="360" w:lineRule="auto"/>
        <w:jc w:val="center"/>
        <w:rPr>
          <w:b/>
          <w:sz w:val="28"/>
          <w:szCs w:val="28"/>
          <w:lang w:val="sv-SE"/>
        </w:rPr>
      </w:pPr>
    </w:p>
    <w:p w:rsidR="00F860FB" w:rsidRPr="006937B3" w:rsidRDefault="00F860FB" w:rsidP="00F860FB">
      <w:pPr>
        <w:spacing w:line="360" w:lineRule="auto"/>
        <w:jc w:val="center"/>
        <w:rPr>
          <w:b/>
          <w:sz w:val="28"/>
          <w:szCs w:val="28"/>
          <w:lang w:val="sv-SE"/>
        </w:rPr>
      </w:pPr>
      <w:r w:rsidRPr="006937B3">
        <w:rPr>
          <w:b/>
          <w:sz w:val="28"/>
          <w:szCs w:val="28"/>
          <w:lang w:val="sv-SE"/>
        </w:rPr>
        <w:t>TIẾT 2 – 3: VĂN BẢN 1. BÀI HỌC ĐƯỜNG ĐỜI ĐẦU TIỀN</w:t>
      </w:r>
    </w:p>
    <w:p w:rsidR="00F860FB" w:rsidRPr="006937B3" w:rsidRDefault="00F860FB" w:rsidP="00F860FB">
      <w:pPr>
        <w:spacing w:line="360" w:lineRule="auto"/>
        <w:jc w:val="center"/>
        <w:rPr>
          <w:bCs/>
          <w:sz w:val="28"/>
          <w:szCs w:val="28"/>
          <w:lang w:val="sv-SE"/>
        </w:rPr>
      </w:pPr>
      <w:r w:rsidRPr="006937B3">
        <w:rPr>
          <w:bCs/>
          <w:sz w:val="28"/>
          <w:szCs w:val="28"/>
          <w:lang w:val="sv-SE"/>
        </w:rPr>
        <w:t>(Trích Dế Mèn phiêu lưu kí, Tô Hoài)</w:t>
      </w:r>
    </w:p>
    <w:p w:rsidR="00F860FB" w:rsidRPr="00884151" w:rsidRDefault="00F860FB" w:rsidP="00DE7477">
      <w:pPr>
        <w:rPr>
          <w:b/>
          <w:bCs/>
          <w:sz w:val="28"/>
          <w:szCs w:val="28"/>
          <w:lang w:val="nl-NL"/>
        </w:rPr>
      </w:pPr>
      <w:r w:rsidRPr="00884151">
        <w:rPr>
          <w:b/>
          <w:bCs/>
          <w:iCs/>
          <w:sz w:val="28"/>
          <w:szCs w:val="28"/>
          <w:lang w:val="nl-NL"/>
        </w:rPr>
        <w:t>I. MỤC TIÊU</w:t>
      </w:r>
    </w:p>
    <w:p w:rsidR="00F860FB" w:rsidRPr="00884151" w:rsidRDefault="00F860FB" w:rsidP="00DE7477">
      <w:pPr>
        <w:tabs>
          <w:tab w:val="left" w:pos="142"/>
        </w:tabs>
        <w:jc w:val="both"/>
        <w:rPr>
          <w:b/>
          <w:bCs/>
          <w:color w:val="000000"/>
          <w:sz w:val="28"/>
          <w:szCs w:val="28"/>
          <w:lang w:val="nl-NL"/>
        </w:rPr>
      </w:pPr>
      <w:r w:rsidRPr="00884151">
        <w:rPr>
          <w:b/>
          <w:bCs/>
          <w:color w:val="000000"/>
          <w:sz w:val="28"/>
          <w:szCs w:val="28"/>
          <w:lang w:val="nl-NL"/>
        </w:rPr>
        <w:t xml:space="preserve">1. </w:t>
      </w:r>
      <w:r w:rsidR="00CF4ADE">
        <w:rPr>
          <w:b/>
          <w:bCs/>
          <w:color w:val="000000"/>
          <w:sz w:val="28"/>
          <w:szCs w:val="28"/>
          <w:lang w:val="nl-NL"/>
        </w:rPr>
        <w:t>Kiến thức</w:t>
      </w:r>
    </w:p>
    <w:p w:rsidR="00F860FB" w:rsidRPr="006C0A66" w:rsidRDefault="00F860FB" w:rsidP="00DE7477">
      <w:pPr>
        <w:tabs>
          <w:tab w:val="left" w:pos="142"/>
          <w:tab w:val="left" w:pos="284"/>
        </w:tabs>
        <w:jc w:val="both"/>
        <w:rPr>
          <w:sz w:val="28"/>
          <w:szCs w:val="28"/>
          <w:lang w:val="vi-VN"/>
        </w:rPr>
      </w:pPr>
      <w:r w:rsidRPr="006C0A66">
        <w:rPr>
          <w:sz w:val="28"/>
          <w:szCs w:val="28"/>
          <w:lang w:val="vi-VN"/>
        </w:rPr>
        <w:t>- Xác định được người kể chuyện ngôi thứ nhất; nhận biết được các chi tiết miêu tả hình dáng, cử chỉ, lời nói, suy nghĩ của các nhân vật Dế Mèn, Dế Choắt. Từ đó, hình dung được đặc điểm của từng nhân vật;</w:t>
      </w:r>
    </w:p>
    <w:p w:rsidR="00F860FB" w:rsidRPr="006C0A66" w:rsidRDefault="00F860FB" w:rsidP="00DE7477">
      <w:pPr>
        <w:tabs>
          <w:tab w:val="left" w:pos="142"/>
          <w:tab w:val="left" w:pos="284"/>
        </w:tabs>
        <w:jc w:val="both"/>
        <w:rPr>
          <w:sz w:val="28"/>
          <w:szCs w:val="28"/>
          <w:lang w:val="vi-VN"/>
        </w:rPr>
      </w:pPr>
      <w:r w:rsidRPr="006C0A66">
        <w:rPr>
          <w:sz w:val="28"/>
          <w:szCs w:val="28"/>
          <w:lang w:val="vi-VN"/>
        </w:rPr>
        <w:t>- Nhận biết được những đặc điểm cơ bản làm nên sức hấp dẫn của truyện đồng thoại: nhân vật thường là loài vật, đồ vật,… được nhân hóa; tác giả dùng “tiếng chim lời thú” để nói chuyện con người; cốt truyện vừa gắn liền với sinh hoạt của các loài vật, vừa phản ánh cuộc sống con người; ngôn ngữ miêu tả sinh động, hấp dẫn,…</w:t>
      </w:r>
    </w:p>
    <w:p w:rsidR="00F860FB" w:rsidRPr="006C0A66" w:rsidRDefault="00F860FB" w:rsidP="00DE7477">
      <w:pPr>
        <w:tabs>
          <w:tab w:val="left" w:pos="142"/>
          <w:tab w:val="left" w:pos="284"/>
        </w:tabs>
        <w:jc w:val="both"/>
        <w:rPr>
          <w:sz w:val="28"/>
          <w:szCs w:val="28"/>
          <w:lang w:val="vi-VN"/>
        </w:rPr>
      </w:pPr>
      <w:r w:rsidRPr="006C0A66">
        <w:rPr>
          <w:sz w:val="28"/>
          <w:szCs w:val="28"/>
          <w:lang w:val="vi-VN"/>
        </w:rPr>
        <w:t>- Nhận biết và phân tích được đặc điểm của nhân vật Dế Mèn; rút ra bài học về cách ứng xử với bạn bè và cách đối diện với lỗi lầm của bản thân.</w:t>
      </w:r>
    </w:p>
    <w:p w:rsidR="00F860FB" w:rsidRPr="00884151" w:rsidRDefault="00F860FB" w:rsidP="00DE7477">
      <w:pPr>
        <w:tabs>
          <w:tab w:val="left" w:pos="142"/>
        </w:tabs>
        <w:jc w:val="both"/>
        <w:rPr>
          <w:b/>
          <w:bCs/>
          <w:color w:val="000000"/>
          <w:sz w:val="28"/>
          <w:szCs w:val="28"/>
          <w:lang w:val="nl-NL"/>
        </w:rPr>
      </w:pPr>
      <w:r w:rsidRPr="00884151">
        <w:rPr>
          <w:b/>
          <w:bCs/>
          <w:color w:val="000000"/>
          <w:sz w:val="28"/>
          <w:szCs w:val="28"/>
          <w:lang w:val="nl-NL"/>
        </w:rPr>
        <w:t>2. Năng lực</w:t>
      </w:r>
    </w:p>
    <w:p w:rsidR="00F860FB" w:rsidRPr="00884151" w:rsidRDefault="00F860FB" w:rsidP="00DE7477">
      <w:pPr>
        <w:tabs>
          <w:tab w:val="left" w:pos="142"/>
          <w:tab w:val="left" w:pos="284"/>
        </w:tabs>
        <w:jc w:val="both"/>
        <w:rPr>
          <w:b/>
          <w:bCs/>
          <w:color w:val="000000"/>
          <w:sz w:val="28"/>
          <w:szCs w:val="28"/>
          <w:lang w:val="nl-NL"/>
        </w:rPr>
      </w:pPr>
      <w:r w:rsidRPr="00884151">
        <w:rPr>
          <w:b/>
          <w:bCs/>
          <w:color w:val="000000"/>
          <w:sz w:val="28"/>
          <w:szCs w:val="28"/>
          <w:lang w:val="nl-NL"/>
        </w:rPr>
        <w:t>a. Năng lực chung</w:t>
      </w:r>
    </w:p>
    <w:p w:rsidR="00F860FB" w:rsidRPr="00884151" w:rsidRDefault="00F860FB" w:rsidP="00DE7477">
      <w:pPr>
        <w:tabs>
          <w:tab w:val="left" w:pos="142"/>
          <w:tab w:val="left" w:pos="284"/>
          <w:tab w:val="left" w:pos="426"/>
        </w:tabs>
        <w:rPr>
          <w:sz w:val="28"/>
          <w:szCs w:val="28"/>
          <w:lang w:val="nl-NL"/>
        </w:rPr>
      </w:pPr>
      <w:r w:rsidRPr="00884151">
        <w:rPr>
          <w:sz w:val="28"/>
          <w:szCs w:val="28"/>
          <w:lang w:val="nl-NL"/>
        </w:rPr>
        <w:t>- Năng lực giải quyết vấn đề, năng lực tự quản bản thân, năng lực giao tiếp, năng lực hợp tác...</w:t>
      </w:r>
    </w:p>
    <w:p w:rsidR="00F860FB" w:rsidRPr="00884151" w:rsidRDefault="00F860FB" w:rsidP="00DE7477">
      <w:pPr>
        <w:tabs>
          <w:tab w:val="left" w:pos="142"/>
          <w:tab w:val="left" w:pos="284"/>
        </w:tabs>
        <w:jc w:val="both"/>
        <w:rPr>
          <w:b/>
          <w:bCs/>
          <w:color w:val="000000"/>
          <w:sz w:val="28"/>
          <w:szCs w:val="28"/>
          <w:lang w:val="nl-NL"/>
        </w:rPr>
      </w:pPr>
      <w:r w:rsidRPr="00884151">
        <w:rPr>
          <w:b/>
          <w:bCs/>
          <w:color w:val="000000"/>
          <w:sz w:val="28"/>
          <w:szCs w:val="28"/>
          <w:lang w:val="nl-NL"/>
        </w:rPr>
        <w:t>b. Năng lực riêng biệt:</w:t>
      </w:r>
    </w:p>
    <w:p w:rsidR="00F860FB" w:rsidRPr="00490BB0" w:rsidRDefault="00F860FB" w:rsidP="00DE7477">
      <w:pPr>
        <w:tabs>
          <w:tab w:val="left" w:pos="142"/>
          <w:tab w:val="left" w:pos="284"/>
          <w:tab w:val="left" w:pos="426"/>
        </w:tabs>
        <w:jc w:val="both"/>
        <w:rPr>
          <w:iCs/>
          <w:color w:val="000000" w:themeColor="text1"/>
          <w:spacing w:val="4"/>
          <w:sz w:val="28"/>
          <w:szCs w:val="28"/>
          <w:lang w:val="nl-NL"/>
        </w:rPr>
      </w:pPr>
      <w:r w:rsidRPr="00884151">
        <w:rPr>
          <w:color w:val="000000" w:themeColor="text1"/>
          <w:spacing w:val="4"/>
          <w:sz w:val="28"/>
          <w:szCs w:val="28"/>
          <w:lang w:val="vi-VN"/>
        </w:rPr>
        <w:t xml:space="preserve">- Năng lực thu thập thông tin liên quan đến </w:t>
      </w:r>
      <w:r w:rsidRPr="00884151">
        <w:rPr>
          <w:color w:val="000000" w:themeColor="text1"/>
          <w:spacing w:val="4"/>
          <w:sz w:val="28"/>
          <w:szCs w:val="28"/>
          <w:lang w:val="nl-NL"/>
        </w:rPr>
        <w:t xml:space="preserve">văn bản </w:t>
      </w:r>
      <w:r>
        <w:rPr>
          <w:i/>
          <w:iCs/>
          <w:color w:val="000000" w:themeColor="text1"/>
          <w:spacing w:val="4"/>
          <w:sz w:val="28"/>
          <w:szCs w:val="28"/>
          <w:lang w:val="nl-NL"/>
        </w:rPr>
        <w:t>Bài học đường đời đầu tiên</w:t>
      </w:r>
      <w:r>
        <w:rPr>
          <w:iCs/>
          <w:color w:val="000000" w:themeColor="text1"/>
          <w:spacing w:val="4"/>
          <w:sz w:val="28"/>
          <w:szCs w:val="28"/>
          <w:lang w:val="nl-NL"/>
        </w:rPr>
        <w:t>;</w:t>
      </w:r>
    </w:p>
    <w:p w:rsidR="00F860FB" w:rsidRPr="00490BB0" w:rsidRDefault="00F860FB" w:rsidP="00DE7477">
      <w:pPr>
        <w:tabs>
          <w:tab w:val="left" w:pos="142"/>
          <w:tab w:val="left" w:pos="284"/>
          <w:tab w:val="left" w:pos="426"/>
        </w:tabs>
        <w:jc w:val="both"/>
        <w:rPr>
          <w:iCs/>
          <w:color w:val="000000" w:themeColor="text1"/>
          <w:spacing w:val="4"/>
          <w:sz w:val="28"/>
          <w:szCs w:val="28"/>
          <w:lang w:val="nl-NL"/>
        </w:rPr>
      </w:pPr>
      <w:r w:rsidRPr="00884151">
        <w:rPr>
          <w:color w:val="000000" w:themeColor="text1"/>
          <w:spacing w:val="4"/>
          <w:sz w:val="28"/>
          <w:szCs w:val="28"/>
          <w:lang w:val="vi-VN"/>
        </w:rPr>
        <w:t xml:space="preserve">- Năng lực trình bày suy nghĩ, cảm nhận của cá nhân về </w:t>
      </w:r>
      <w:r w:rsidRPr="00884151">
        <w:rPr>
          <w:color w:val="000000" w:themeColor="text1"/>
          <w:spacing w:val="4"/>
          <w:sz w:val="28"/>
          <w:szCs w:val="28"/>
          <w:lang w:val="nl-NL"/>
        </w:rPr>
        <w:t xml:space="preserve">văn bản </w:t>
      </w:r>
      <w:r>
        <w:rPr>
          <w:i/>
          <w:iCs/>
          <w:color w:val="000000" w:themeColor="text1"/>
          <w:spacing w:val="4"/>
          <w:sz w:val="28"/>
          <w:szCs w:val="28"/>
          <w:lang w:val="nl-NL"/>
        </w:rPr>
        <w:t>Bài học đường đời đầu tiên</w:t>
      </w:r>
      <w:r>
        <w:rPr>
          <w:iCs/>
          <w:color w:val="000000" w:themeColor="text1"/>
          <w:spacing w:val="4"/>
          <w:sz w:val="28"/>
          <w:szCs w:val="28"/>
          <w:lang w:val="nl-NL"/>
        </w:rPr>
        <w:t>;</w:t>
      </w:r>
    </w:p>
    <w:p w:rsidR="00F860FB" w:rsidRPr="00884151" w:rsidRDefault="00F860FB" w:rsidP="00DE7477">
      <w:pPr>
        <w:tabs>
          <w:tab w:val="left" w:pos="142"/>
          <w:tab w:val="left" w:pos="284"/>
          <w:tab w:val="left" w:pos="426"/>
        </w:tabs>
        <w:jc w:val="both"/>
        <w:rPr>
          <w:color w:val="000000" w:themeColor="text1"/>
          <w:spacing w:val="4"/>
          <w:sz w:val="28"/>
          <w:szCs w:val="28"/>
          <w:lang w:val="nl-NL"/>
        </w:rPr>
      </w:pPr>
      <w:r w:rsidRPr="00884151">
        <w:rPr>
          <w:color w:val="000000" w:themeColor="text1"/>
          <w:spacing w:val="4"/>
          <w:sz w:val="28"/>
          <w:szCs w:val="28"/>
          <w:lang w:val="vi-VN"/>
        </w:rPr>
        <w:t>- Năng lực hợp tác khi trao đổi, thảo luận về thành tựu nội dung, nghệ thuật, ý nghĩa truyện</w:t>
      </w:r>
      <w:r>
        <w:rPr>
          <w:color w:val="000000" w:themeColor="text1"/>
          <w:spacing w:val="4"/>
          <w:sz w:val="28"/>
          <w:szCs w:val="28"/>
          <w:lang w:val="nl-NL"/>
        </w:rPr>
        <w:t>;</w:t>
      </w:r>
    </w:p>
    <w:p w:rsidR="00F860FB" w:rsidRPr="00884151" w:rsidRDefault="00F860FB" w:rsidP="00DE7477">
      <w:pPr>
        <w:tabs>
          <w:tab w:val="left" w:pos="142"/>
          <w:tab w:val="left" w:pos="284"/>
          <w:tab w:val="left" w:pos="426"/>
        </w:tabs>
        <w:jc w:val="both"/>
        <w:rPr>
          <w:color w:val="000000" w:themeColor="text1"/>
          <w:spacing w:val="4"/>
          <w:sz w:val="28"/>
          <w:szCs w:val="28"/>
          <w:lang w:val="nl-NL"/>
        </w:rPr>
      </w:pPr>
      <w:r w:rsidRPr="00884151">
        <w:rPr>
          <w:color w:val="000000" w:themeColor="text1"/>
          <w:spacing w:val="4"/>
          <w:sz w:val="28"/>
          <w:szCs w:val="28"/>
          <w:lang w:val="vi-VN"/>
        </w:rPr>
        <w:t>- Năng lực phân tích, so sánh đặc điểm nghệ thuật của truyện với các truyện có cùng chủ đề</w:t>
      </w:r>
      <w:r w:rsidRPr="00884151">
        <w:rPr>
          <w:color w:val="000000" w:themeColor="text1"/>
          <w:spacing w:val="4"/>
          <w:sz w:val="28"/>
          <w:szCs w:val="28"/>
          <w:lang w:val="nl-NL"/>
        </w:rPr>
        <w:t>.</w:t>
      </w:r>
    </w:p>
    <w:p w:rsidR="00F860FB" w:rsidRPr="00884151" w:rsidRDefault="00F860FB" w:rsidP="00DE7477">
      <w:pPr>
        <w:tabs>
          <w:tab w:val="left" w:pos="142"/>
        </w:tabs>
        <w:jc w:val="both"/>
        <w:rPr>
          <w:sz w:val="28"/>
          <w:szCs w:val="28"/>
          <w:lang w:val="nl-NL"/>
        </w:rPr>
      </w:pPr>
      <w:r w:rsidRPr="00884151">
        <w:rPr>
          <w:b/>
          <w:color w:val="000000"/>
          <w:sz w:val="28"/>
          <w:szCs w:val="28"/>
          <w:lang w:val="nl-NL"/>
        </w:rPr>
        <w:t>3. Phẩm chất:</w:t>
      </w:r>
    </w:p>
    <w:p w:rsidR="00F860FB" w:rsidRPr="00150FB4" w:rsidRDefault="00F860FB" w:rsidP="00DE7477">
      <w:pPr>
        <w:tabs>
          <w:tab w:val="left" w:pos="142"/>
          <w:tab w:val="left" w:pos="284"/>
        </w:tabs>
        <w:jc w:val="both"/>
        <w:rPr>
          <w:color w:val="000000"/>
          <w:sz w:val="28"/>
          <w:szCs w:val="28"/>
          <w:lang w:val="nl-NL" w:eastAsia="vi-VN"/>
        </w:rPr>
      </w:pPr>
      <w:r w:rsidRPr="00DC1B32">
        <w:rPr>
          <w:color w:val="000000" w:themeColor="text1"/>
          <w:sz w:val="28"/>
          <w:szCs w:val="28"/>
          <w:lang w:val="nl-NL"/>
        </w:rPr>
        <w:t xml:space="preserve">- </w:t>
      </w:r>
      <w:r w:rsidRPr="00884151">
        <w:rPr>
          <w:color w:val="000000" w:themeColor="text1"/>
          <w:sz w:val="28"/>
          <w:szCs w:val="28"/>
          <w:lang w:val="vi-VN"/>
        </w:rPr>
        <w:t>Giúp học sinh rèn luyện bản thân phát triển các phẩm chất tốt đẹp</w:t>
      </w:r>
      <w:r w:rsidRPr="00884151">
        <w:rPr>
          <w:color w:val="000000" w:themeColor="text1"/>
          <w:sz w:val="28"/>
          <w:szCs w:val="28"/>
          <w:lang w:val="nl-NL"/>
        </w:rPr>
        <w:t xml:space="preserve">: </w:t>
      </w:r>
      <w:r w:rsidRPr="00884151">
        <w:rPr>
          <w:color w:val="000000"/>
          <w:sz w:val="28"/>
          <w:szCs w:val="28"/>
          <w:lang w:val="vi-VN" w:eastAsia="vi-VN"/>
        </w:rPr>
        <w:t>Nhân ái, chan hoà, khiêm t</w:t>
      </w:r>
      <w:r w:rsidRPr="00884151">
        <w:rPr>
          <w:color w:val="000000"/>
          <w:sz w:val="28"/>
          <w:szCs w:val="28"/>
          <w:lang w:val="nl-NL" w:eastAsia="vi-VN"/>
        </w:rPr>
        <w:t>ố</w:t>
      </w:r>
      <w:r w:rsidRPr="00884151">
        <w:rPr>
          <w:color w:val="000000"/>
          <w:sz w:val="28"/>
          <w:szCs w:val="28"/>
          <w:lang w:val="vi-VN" w:eastAsia="vi-VN"/>
        </w:rPr>
        <w:t>n; trân trọng tình bạn, tôn trọng sự khác biệt.</w:t>
      </w:r>
    </w:p>
    <w:p w:rsidR="00F860FB" w:rsidRPr="00150FB4" w:rsidRDefault="00F860FB" w:rsidP="00DE7477">
      <w:pPr>
        <w:jc w:val="both"/>
        <w:rPr>
          <w:b/>
          <w:color w:val="000000"/>
          <w:sz w:val="28"/>
          <w:szCs w:val="28"/>
          <w:lang w:val="nl-NL" w:eastAsia="vi-VN"/>
        </w:rPr>
      </w:pPr>
      <w:r w:rsidRPr="00150FB4">
        <w:rPr>
          <w:b/>
          <w:color w:val="000000"/>
          <w:sz w:val="28"/>
          <w:szCs w:val="28"/>
          <w:lang w:val="nl-NL" w:eastAsia="vi-VN"/>
        </w:rPr>
        <w:t>II. THIẾT BỊ DẠY HỌC VÀ HỌC LIỆU</w:t>
      </w:r>
    </w:p>
    <w:p w:rsidR="00F860FB" w:rsidRPr="00884151" w:rsidRDefault="00F860FB" w:rsidP="00DE7477">
      <w:pPr>
        <w:tabs>
          <w:tab w:val="left" w:pos="142"/>
          <w:tab w:val="left" w:pos="284"/>
        </w:tabs>
        <w:jc w:val="both"/>
        <w:rPr>
          <w:color w:val="000000" w:themeColor="text1"/>
          <w:sz w:val="28"/>
          <w:szCs w:val="28"/>
          <w:lang w:val="vi-VN"/>
        </w:rPr>
      </w:pPr>
      <w:r w:rsidRPr="00884151">
        <w:rPr>
          <w:b/>
          <w:color w:val="000000" w:themeColor="text1"/>
          <w:sz w:val="28"/>
          <w:szCs w:val="28"/>
          <w:lang w:val="vi-VN"/>
        </w:rPr>
        <w:t xml:space="preserve">1. Chuẩn bị của giáo viên: </w:t>
      </w:r>
    </w:p>
    <w:p w:rsidR="00F860FB" w:rsidRPr="00490BB0" w:rsidRDefault="00F860FB" w:rsidP="00DE7477">
      <w:pPr>
        <w:tabs>
          <w:tab w:val="left" w:pos="142"/>
          <w:tab w:val="left" w:pos="284"/>
        </w:tabs>
        <w:contextualSpacing/>
        <w:jc w:val="both"/>
        <w:rPr>
          <w:color w:val="000000" w:themeColor="text1"/>
          <w:sz w:val="28"/>
          <w:szCs w:val="28"/>
          <w:lang w:val="vi-VN"/>
        </w:rPr>
      </w:pPr>
      <w:r>
        <w:rPr>
          <w:color w:val="000000" w:themeColor="text1"/>
          <w:sz w:val="28"/>
          <w:szCs w:val="28"/>
          <w:lang w:val="vi-VN"/>
        </w:rPr>
        <w:t>- Giáo án;</w:t>
      </w:r>
    </w:p>
    <w:p w:rsidR="00F860FB" w:rsidRPr="00490BB0" w:rsidRDefault="00F860FB" w:rsidP="00DE7477">
      <w:pPr>
        <w:tabs>
          <w:tab w:val="left" w:pos="142"/>
          <w:tab w:val="left" w:pos="284"/>
        </w:tabs>
        <w:contextualSpacing/>
        <w:jc w:val="both"/>
        <w:rPr>
          <w:color w:val="000000" w:themeColor="text1"/>
          <w:sz w:val="28"/>
          <w:szCs w:val="28"/>
          <w:lang w:val="vi-VN"/>
        </w:rPr>
      </w:pPr>
      <w:r w:rsidRPr="00884151">
        <w:rPr>
          <w:color w:val="000000" w:themeColor="text1"/>
          <w:sz w:val="28"/>
          <w:szCs w:val="28"/>
          <w:lang w:val="vi-VN"/>
        </w:rPr>
        <w:t>- Phiếu bài tập, trả lời câu hỏi</w:t>
      </w:r>
      <w:r w:rsidRPr="00490BB0">
        <w:rPr>
          <w:color w:val="000000" w:themeColor="text1"/>
          <w:sz w:val="28"/>
          <w:szCs w:val="28"/>
          <w:lang w:val="vi-VN"/>
        </w:rPr>
        <w:t>;</w:t>
      </w:r>
    </w:p>
    <w:p w:rsidR="00F860FB" w:rsidRPr="00490BB0" w:rsidRDefault="00F860FB" w:rsidP="00DE7477">
      <w:pPr>
        <w:tabs>
          <w:tab w:val="left" w:pos="142"/>
          <w:tab w:val="left" w:pos="284"/>
        </w:tabs>
        <w:jc w:val="both"/>
        <w:rPr>
          <w:i/>
          <w:color w:val="000000" w:themeColor="text1"/>
          <w:sz w:val="28"/>
          <w:szCs w:val="28"/>
          <w:lang w:val="vi-VN"/>
        </w:rPr>
      </w:pPr>
      <w:r w:rsidRPr="00884151">
        <w:rPr>
          <w:color w:val="000000" w:themeColor="text1"/>
          <w:sz w:val="28"/>
          <w:szCs w:val="28"/>
          <w:lang w:val="vi-VN"/>
        </w:rPr>
        <w:t>- Tranh ảnh về nhà văn, hình ảnh</w:t>
      </w:r>
      <w:r w:rsidRPr="00490BB0">
        <w:rPr>
          <w:color w:val="000000" w:themeColor="text1"/>
          <w:sz w:val="28"/>
          <w:szCs w:val="28"/>
          <w:lang w:val="vi-VN"/>
        </w:rPr>
        <w:t>;</w:t>
      </w:r>
    </w:p>
    <w:p w:rsidR="00F860FB" w:rsidRPr="00490BB0" w:rsidRDefault="00F860FB" w:rsidP="00DE7477">
      <w:pPr>
        <w:tabs>
          <w:tab w:val="left" w:pos="142"/>
          <w:tab w:val="left" w:pos="284"/>
        </w:tabs>
        <w:contextualSpacing/>
        <w:jc w:val="both"/>
        <w:rPr>
          <w:color w:val="000000" w:themeColor="text1"/>
          <w:sz w:val="28"/>
          <w:szCs w:val="28"/>
          <w:lang w:val="vi-VN"/>
        </w:rPr>
      </w:pPr>
      <w:r w:rsidRPr="00884151">
        <w:rPr>
          <w:color w:val="000000" w:themeColor="text1"/>
          <w:sz w:val="28"/>
          <w:szCs w:val="28"/>
          <w:lang w:val="vi-VN"/>
        </w:rPr>
        <w:t xml:space="preserve">- Bảng phân công nhiệm vụ cho </w:t>
      </w:r>
      <w:r>
        <w:rPr>
          <w:color w:val="000000" w:themeColor="text1"/>
          <w:sz w:val="28"/>
          <w:szCs w:val="28"/>
          <w:lang w:val="vi-VN"/>
        </w:rPr>
        <w:t>học sinh hoạt động trên lớp</w:t>
      </w:r>
      <w:r w:rsidRPr="00490BB0">
        <w:rPr>
          <w:color w:val="000000" w:themeColor="text1"/>
          <w:sz w:val="28"/>
          <w:szCs w:val="28"/>
          <w:lang w:val="vi-VN"/>
        </w:rPr>
        <w:t>;</w:t>
      </w:r>
    </w:p>
    <w:p w:rsidR="00F860FB" w:rsidRPr="00490BB0" w:rsidRDefault="00F860FB" w:rsidP="00DE7477">
      <w:pPr>
        <w:tabs>
          <w:tab w:val="left" w:pos="142"/>
          <w:tab w:val="left" w:pos="284"/>
        </w:tabs>
        <w:contextualSpacing/>
        <w:jc w:val="both"/>
        <w:rPr>
          <w:color w:val="000000" w:themeColor="text1"/>
          <w:sz w:val="28"/>
          <w:szCs w:val="28"/>
          <w:lang w:val="vi-VN"/>
        </w:rPr>
      </w:pPr>
      <w:r w:rsidRPr="00884151">
        <w:rPr>
          <w:color w:val="000000" w:themeColor="text1"/>
          <w:sz w:val="28"/>
          <w:szCs w:val="28"/>
          <w:lang w:val="vi-VN"/>
        </w:rPr>
        <w:t>- Bảng giao nhiệm vụ học tập cho học sinh ở nhà</w:t>
      </w:r>
      <w:r w:rsidRPr="00490BB0">
        <w:rPr>
          <w:color w:val="000000" w:themeColor="text1"/>
          <w:sz w:val="28"/>
          <w:szCs w:val="28"/>
          <w:lang w:val="vi-VN"/>
        </w:rPr>
        <w:t>;</w:t>
      </w:r>
    </w:p>
    <w:p w:rsidR="00F860FB" w:rsidRPr="00A63B17" w:rsidRDefault="00F860FB" w:rsidP="00DE7477">
      <w:pPr>
        <w:tabs>
          <w:tab w:val="left" w:pos="142"/>
          <w:tab w:val="left" w:pos="284"/>
        </w:tabs>
        <w:rPr>
          <w:b/>
          <w:color w:val="000000" w:themeColor="text1"/>
          <w:sz w:val="28"/>
          <w:szCs w:val="28"/>
          <w:lang w:val="vi-VN"/>
        </w:rPr>
      </w:pPr>
      <w:r w:rsidRPr="00884151">
        <w:rPr>
          <w:b/>
          <w:color w:val="000000" w:themeColor="text1"/>
          <w:sz w:val="28"/>
          <w:szCs w:val="28"/>
          <w:lang w:val="vi-VN"/>
        </w:rPr>
        <w:lastRenderedPageBreak/>
        <w:t xml:space="preserve">2. Chuẩn bị của học sinh: </w:t>
      </w:r>
      <w:r w:rsidRPr="00884151">
        <w:rPr>
          <w:color w:val="000000" w:themeColor="text1"/>
          <w:sz w:val="28"/>
          <w:szCs w:val="28"/>
          <w:lang w:val="vi-VN"/>
        </w:rPr>
        <w:t xml:space="preserve">SGK, SBT Ngữ văn 6, soạn bài theo hệ thống câu </w:t>
      </w:r>
      <w:r>
        <w:rPr>
          <w:color w:val="000000" w:themeColor="text1"/>
          <w:sz w:val="28"/>
          <w:szCs w:val="28"/>
          <w:lang w:val="vi-VN"/>
        </w:rPr>
        <w:t>hỏi hướng dẫn học bài, vở ghi.</w:t>
      </w:r>
    </w:p>
    <w:p w:rsidR="00F860FB" w:rsidRPr="004D2989" w:rsidRDefault="00F860FB" w:rsidP="00DE7477">
      <w:pPr>
        <w:jc w:val="both"/>
        <w:rPr>
          <w:b/>
          <w:sz w:val="28"/>
          <w:szCs w:val="28"/>
          <w:lang w:val="vi-VN"/>
        </w:rPr>
      </w:pPr>
      <w:r w:rsidRPr="004D2989">
        <w:rPr>
          <w:b/>
          <w:color w:val="000000"/>
          <w:sz w:val="28"/>
          <w:szCs w:val="28"/>
          <w:lang w:val="vi-VN" w:eastAsia="vi-VN"/>
        </w:rPr>
        <w:t>III. TIẾN TRÌNH DẠY HỌC</w:t>
      </w:r>
    </w:p>
    <w:p w:rsidR="00F860FB" w:rsidRDefault="00F87302" w:rsidP="00DE7477">
      <w:pPr>
        <w:tabs>
          <w:tab w:val="left" w:pos="142"/>
          <w:tab w:val="left" w:pos="284"/>
        </w:tabs>
        <w:rPr>
          <w:b/>
          <w:sz w:val="28"/>
          <w:szCs w:val="28"/>
          <w:lang w:val="nl-NL"/>
        </w:rPr>
      </w:pPr>
      <w:r>
        <w:rPr>
          <w:b/>
          <w:sz w:val="28"/>
          <w:szCs w:val="28"/>
          <w:lang w:val="nl-NL"/>
        </w:rPr>
        <w:t xml:space="preserve">A </w:t>
      </w:r>
      <w:r w:rsidR="00F47992">
        <w:rPr>
          <w:b/>
          <w:sz w:val="28"/>
          <w:szCs w:val="28"/>
          <w:lang w:val="nl-NL"/>
        </w:rPr>
        <w:t xml:space="preserve"> Hoạt động 1:</w:t>
      </w:r>
      <w:r>
        <w:rPr>
          <w:b/>
          <w:sz w:val="28"/>
          <w:szCs w:val="28"/>
          <w:lang w:val="nl-NL"/>
        </w:rPr>
        <w:t>MỞ ĐẦU</w:t>
      </w:r>
    </w:p>
    <w:p w:rsidR="00F87302" w:rsidRPr="00884151" w:rsidRDefault="00F87302" w:rsidP="00DE7477">
      <w:pPr>
        <w:tabs>
          <w:tab w:val="left" w:pos="142"/>
          <w:tab w:val="left" w:pos="284"/>
        </w:tabs>
        <w:rPr>
          <w:b/>
          <w:sz w:val="28"/>
          <w:szCs w:val="28"/>
          <w:lang w:val="nl-NL"/>
        </w:rPr>
      </w:pPr>
      <w:r>
        <w:rPr>
          <w:b/>
          <w:sz w:val="28"/>
          <w:szCs w:val="28"/>
          <w:lang w:val="nl-NL"/>
        </w:rPr>
        <w:t>a. Thời gian: 5phut</w:t>
      </w:r>
    </w:p>
    <w:p w:rsidR="00F860FB" w:rsidRPr="00884151" w:rsidRDefault="00F87302" w:rsidP="00DE7477">
      <w:pPr>
        <w:tabs>
          <w:tab w:val="left" w:pos="142"/>
          <w:tab w:val="left" w:pos="284"/>
        </w:tabs>
        <w:jc w:val="both"/>
        <w:rPr>
          <w:iCs/>
          <w:color w:val="000000" w:themeColor="text1"/>
          <w:sz w:val="28"/>
          <w:szCs w:val="28"/>
          <w:lang w:val="de-DE"/>
        </w:rPr>
      </w:pPr>
      <w:r>
        <w:rPr>
          <w:b/>
          <w:iCs/>
          <w:color w:val="000000" w:themeColor="text1"/>
          <w:sz w:val="28"/>
          <w:szCs w:val="28"/>
          <w:lang w:val="de-DE"/>
        </w:rPr>
        <w:t>b</w:t>
      </w:r>
      <w:r w:rsidR="00F860FB">
        <w:rPr>
          <w:b/>
          <w:iCs/>
          <w:color w:val="000000" w:themeColor="text1"/>
          <w:sz w:val="28"/>
          <w:szCs w:val="28"/>
          <w:lang w:val="de-DE"/>
        </w:rPr>
        <w:t>.</w:t>
      </w:r>
      <w:r w:rsidR="00F860FB" w:rsidRPr="00884151">
        <w:rPr>
          <w:b/>
          <w:iCs/>
          <w:color w:val="000000" w:themeColor="text1"/>
          <w:sz w:val="28"/>
          <w:szCs w:val="28"/>
          <w:lang w:val="de-DE"/>
        </w:rPr>
        <w:t xml:space="preserve"> Mục tiêu:</w:t>
      </w:r>
      <w:r w:rsidR="00F860FB" w:rsidRPr="00884151">
        <w:rPr>
          <w:color w:val="000000" w:themeColor="text1"/>
          <w:sz w:val="28"/>
          <w:szCs w:val="28"/>
          <w:lang w:val="sv-SE"/>
        </w:rPr>
        <w:t>Tạo hứng thú cho HS, thu hút HS sẵn sàng thực hiện nhiệm vụ học tập của mình. HS khắc sâu kiến thức nội dung bài học.</w:t>
      </w:r>
    </w:p>
    <w:p w:rsidR="00F860FB" w:rsidRPr="00884151" w:rsidRDefault="00F87302" w:rsidP="00DE7477">
      <w:pPr>
        <w:tabs>
          <w:tab w:val="left" w:pos="142"/>
          <w:tab w:val="left" w:pos="284"/>
        </w:tabs>
        <w:jc w:val="both"/>
        <w:rPr>
          <w:iCs/>
          <w:color w:val="000000" w:themeColor="text1"/>
          <w:sz w:val="28"/>
          <w:szCs w:val="28"/>
          <w:lang w:val="de-DE"/>
        </w:rPr>
      </w:pPr>
      <w:r>
        <w:rPr>
          <w:b/>
          <w:iCs/>
          <w:color w:val="000000" w:themeColor="text1"/>
          <w:sz w:val="28"/>
          <w:szCs w:val="28"/>
          <w:lang w:val="de-DE"/>
        </w:rPr>
        <w:t>c</w:t>
      </w:r>
      <w:r w:rsidR="00F860FB">
        <w:rPr>
          <w:b/>
          <w:iCs/>
          <w:color w:val="000000" w:themeColor="text1"/>
          <w:sz w:val="28"/>
          <w:szCs w:val="28"/>
          <w:lang w:val="de-DE"/>
        </w:rPr>
        <w:t>.</w:t>
      </w:r>
      <w:r w:rsidR="00F860FB" w:rsidRPr="00884151">
        <w:rPr>
          <w:b/>
          <w:iCs/>
          <w:color w:val="000000" w:themeColor="text1"/>
          <w:sz w:val="28"/>
          <w:szCs w:val="28"/>
          <w:lang w:val="de-DE"/>
        </w:rPr>
        <w:t xml:space="preserve"> Nội dung:</w:t>
      </w:r>
      <w:r w:rsidR="00F860FB" w:rsidRPr="00884151">
        <w:rPr>
          <w:iCs/>
          <w:color w:val="000000" w:themeColor="text1"/>
          <w:sz w:val="28"/>
          <w:szCs w:val="28"/>
          <w:lang w:val="de-DE"/>
        </w:rPr>
        <w:t xml:space="preserve"> GV đặt cho HS những câu hỏi gợi mở vấn đề.</w:t>
      </w:r>
    </w:p>
    <w:p w:rsidR="00F860FB" w:rsidRPr="00884151" w:rsidRDefault="00F87302" w:rsidP="00DE7477">
      <w:pPr>
        <w:tabs>
          <w:tab w:val="left" w:pos="142"/>
          <w:tab w:val="left" w:pos="284"/>
        </w:tabs>
        <w:jc w:val="both"/>
        <w:rPr>
          <w:iCs/>
          <w:color w:val="000000" w:themeColor="text1"/>
          <w:sz w:val="28"/>
          <w:szCs w:val="28"/>
          <w:lang w:val="de-DE"/>
        </w:rPr>
      </w:pPr>
      <w:r>
        <w:rPr>
          <w:b/>
          <w:iCs/>
          <w:color w:val="000000" w:themeColor="text1"/>
          <w:sz w:val="28"/>
          <w:szCs w:val="28"/>
          <w:lang w:val="de-DE"/>
        </w:rPr>
        <w:t>d</w:t>
      </w:r>
      <w:r w:rsidR="00F860FB">
        <w:rPr>
          <w:b/>
          <w:iCs/>
          <w:color w:val="000000" w:themeColor="text1"/>
          <w:sz w:val="28"/>
          <w:szCs w:val="28"/>
          <w:lang w:val="de-DE"/>
        </w:rPr>
        <w:t>.</w:t>
      </w:r>
      <w:r w:rsidR="00F860FB" w:rsidRPr="00884151">
        <w:rPr>
          <w:b/>
          <w:iCs/>
          <w:color w:val="000000" w:themeColor="text1"/>
          <w:sz w:val="28"/>
          <w:szCs w:val="28"/>
          <w:lang w:val="de-DE"/>
        </w:rPr>
        <w:t xml:space="preserve"> Sản phẩm:</w:t>
      </w:r>
      <w:r w:rsidR="00F860FB" w:rsidRPr="00884151">
        <w:rPr>
          <w:iCs/>
          <w:color w:val="000000" w:themeColor="text1"/>
          <w:sz w:val="28"/>
          <w:szCs w:val="28"/>
          <w:lang w:val="de-DE"/>
        </w:rPr>
        <w:t xml:space="preserve"> Nhận thức và thái độ học tập của HS.</w:t>
      </w:r>
    </w:p>
    <w:p w:rsidR="00F860FB" w:rsidRDefault="00F87302" w:rsidP="00DE7477">
      <w:pPr>
        <w:tabs>
          <w:tab w:val="left" w:pos="142"/>
          <w:tab w:val="left" w:pos="284"/>
        </w:tabs>
        <w:jc w:val="both"/>
        <w:rPr>
          <w:b/>
          <w:iCs/>
          <w:color w:val="000000" w:themeColor="text1"/>
          <w:sz w:val="28"/>
          <w:szCs w:val="28"/>
          <w:lang w:val="de-DE"/>
        </w:rPr>
      </w:pPr>
      <w:r>
        <w:rPr>
          <w:b/>
          <w:iCs/>
          <w:color w:val="000000" w:themeColor="text1"/>
          <w:sz w:val="28"/>
          <w:szCs w:val="28"/>
          <w:lang w:val="de-DE"/>
        </w:rPr>
        <w:t>e</w:t>
      </w:r>
      <w:r w:rsidR="00F860FB">
        <w:rPr>
          <w:b/>
          <w:iCs/>
          <w:color w:val="000000" w:themeColor="text1"/>
          <w:sz w:val="28"/>
          <w:szCs w:val="28"/>
          <w:lang w:val="de-DE"/>
        </w:rPr>
        <w:t>.</w:t>
      </w:r>
      <w:r w:rsidR="00F860FB" w:rsidRPr="00884151">
        <w:rPr>
          <w:b/>
          <w:iCs/>
          <w:color w:val="000000" w:themeColor="text1"/>
          <w:sz w:val="28"/>
          <w:szCs w:val="28"/>
          <w:lang w:val="de-DE"/>
        </w:rPr>
        <w:t xml:space="preserve"> Tổ chức thực hiện:</w:t>
      </w:r>
    </w:p>
    <w:p w:rsidR="00F87302" w:rsidRPr="00884151" w:rsidRDefault="00F87302" w:rsidP="00DE7477">
      <w:pPr>
        <w:tabs>
          <w:tab w:val="left" w:pos="142"/>
          <w:tab w:val="left" w:pos="284"/>
        </w:tabs>
        <w:jc w:val="both"/>
        <w:rPr>
          <w:b/>
          <w:iCs/>
          <w:color w:val="000000" w:themeColor="text1"/>
          <w:sz w:val="28"/>
          <w:szCs w:val="28"/>
          <w:lang w:val="de-DE"/>
        </w:rPr>
      </w:pPr>
      <w:r>
        <w:rPr>
          <w:b/>
          <w:iCs/>
          <w:color w:val="000000" w:themeColor="text1"/>
          <w:sz w:val="28"/>
          <w:szCs w:val="28"/>
          <w:lang w:val="de-DE"/>
        </w:rPr>
        <w:t>Bước 1: chuyển giao nhiệm vụ</w:t>
      </w:r>
    </w:p>
    <w:p w:rsidR="00F860FB" w:rsidRDefault="00F860FB" w:rsidP="00DE7477">
      <w:pPr>
        <w:tabs>
          <w:tab w:val="left" w:pos="142"/>
          <w:tab w:val="left" w:pos="284"/>
          <w:tab w:val="left" w:pos="426"/>
        </w:tabs>
        <w:jc w:val="both"/>
        <w:rPr>
          <w:iCs/>
          <w:color w:val="000000" w:themeColor="text1"/>
          <w:sz w:val="28"/>
          <w:szCs w:val="28"/>
          <w:lang w:val="de-DE"/>
        </w:rPr>
      </w:pPr>
      <w:r w:rsidRPr="00884151">
        <w:rPr>
          <w:i/>
          <w:iCs/>
          <w:color w:val="000000" w:themeColor="text1"/>
          <w:sz w:val="28"/>
          <w:szCs w:val="28"/>
          <w:lang w:val="de-DE"/>
        </w:rPr>
        <w:t>- GV đặt câu hỏi, yêu cầu HS trả lời:</w:t>
      </w:r>
    </w:p>
    <w:p w:rsidR="00F860FB" w:rsidRPr="00884151" w:rsidRDefault="00F860FB" w:rsidP="00DE7477">
      <w:pPr>
        <w:tabs>
          <w:tab w:val="left" w:pos="142"/>
          <w:tab w:val="left" w:pos="284"/>
          <w:tab w:val="left" w:pos="426"/>
        </w:tabs>
        <w:jc w:val="both"/>
        <w:rPr>
          <w:color w:val="000000" w:themeColor="text1"/>
          <w:sz w:val="28"/>
          <w:szCs w:val="28"/>
          <w:lang w:val="de-DE"/>
        </w:rPr>
      </w:pPr>
      <w:r w:rsidRPr="00884151">
        <w:rPr>
          <w:color w:val="000000" w:themeColor="text1"/>
          <w:sz w:val="28"/>
          <w:szCs w:val="28"/>
          <w:lang w:val="de-DE"/>
        </w:rPr>
        <w:t>1. Có thể em đã từng đọc một truyện kể hay xem một bộ phim nói về niềm vui hay nỗi buồn mà nhân vật đã trải qua. Khi đọc (xem), em có suy nghĩ gì?</w:t>
      </w:r>
    </w:p>
    <w:p w:rsidR="00F860FB" w:rsidRPr="00884151" w:rsidRDefault="00F860FB" w:rsidP="00DE7477">
      <w:pPr>
        <w:tabs>
          <w:tab w:val="left" w:pos="142"/>
          <w:tab w:val="left" w:pos="284"/>
          <w:tab w:val="left" w:pos="426"/>
        </w:tabs>
        <w:jc w:val="both"/>
        <w:rPr>
          <w:color w:val="000000" w:themeColor="text1"/>
          <w:sz w:val="28"/>
          <w:szCs w:val="28"/>
          <w:lang w:val="de-DE"/>
        </w:rPr>
      </w:pPr>
      <w:r w:rsidRPr="00884151">
        <w:rPr>
          <w:color w:val="000000" w:themeColor="text1"/>
          <w:sz w:val="28"/>
          <w:szCs w:val="28"/>
          <w:lang w:val="de-DE"/>
        </w:rPr>
        <w:t>2. Chia sẻ với các bạn vài điều em thấy hài lòng hoặc chưa hài lòng khi nghĩ về bản thân?</w:t>
      </w:r>
    </w:p>
    <w:p w:rsidR="00F87302" w:rsidRDefault="00F860FB" w:rsidP="00DE7477">
      <w:pPr>
        <w:tabs>
          <w:tab w:val="left" w:pos="142"/>
          <w:tab w:val="left" w:pos="284"/>
          <w:tab w:val="left" w:pos="426"/>
        </w:tabs>
        <w:jc w:val="both"/>
        <w:rPr>
          <w:bCs/>
          <w:i/>
          <w:color w:val="000000" w:themeColor="text1"/>
          <w:sz w:val="28"/>
          <w:szCs w:val="28"/>
          <w:lang w:val="de-DE"/>
        </w:rPr>
      </w:pPr>
      <w:r w:rsidRPr="00884151">
        <w:rPr>
          <w:i/>
          <w:iCs/>
          <w:color w:val="000000" w:themeColor="text1"/>
          <w:sz w:val="28"/>
          <w:szCs w:val="28"/>
          <w:lang w:val="de-DE"/>
        </w:rPr>
        <w:t xml:space="preserve">- HS tiếp nhận nhiệm vụ, </w:t>
      </w:r>
      <w:r w:rsidRPr="00884151">
        <w:rPr>
          <w:bCs/>
          <w:i/>
          <w:color w:val="000000" w:themeColor="text1"/>
          <w:sz w:val="28"/>
          <w:szCs w:val="28"/>
          <w:lang w:val="de-DE"/>
        </w:rPr>
        <w:t>chia sẻ suy nghĩ và những kỉ niệm đáng nhớ nhất đã trải qua</w:t>
      </w:r>
      <w:r>
        <w:rPr>
          <w:bCs/>
          <w:i/>
          <w:color w:val="000000" w:themeColor="text1"/>
          <w:sz w:val="28"/>
          <w:szCs w:val="28"/>
          <w:lang w:val="de-DE"/>
        </w:rPr>
        <w:t>.</w:t>
      </w:r>
    </w:p>
    <w:p w:rsidR="00F87302" w:rsidRPr="004A6DFA" w:rsidRDefault="00F87302" w:rsidP="00F87302">
      <w:pPr>
        <w:tabs>
          <w:tab w:val="left" w:pos="142"/>
          <w:tab w:val="left" w:pos="284"/>
        </w:tabs>
        <w:spacing w:line="276" w:lineRule="auto"/>
        <w:jc w:val="both"/>
        <w:rPr>
          <w:b/>
          <w:sz w:val="28"/>
          <w:szCs w:val="28"/>
          <w:lang w:val="de-DE"/>
        </w:rPr>
      </w:pPr>
      <w:r w:rsidRPr="004A6DFA">
        <w:rPr>
          <w:b/>
          <w:sz w:val="28"/>
          <w:szCs w:val="28"/>
          <w:lang w:val="de-DE"/>
        </w:rPr>
        <w:t>Bước 2: HS trao</w:t>
      </w:r>
      <w:r>
        <w:rPr>
          <w:b/>
          <w:sz w:val="28"/>
          <w:szCs w:val="28"/>
          <w:lang w:val="de-DE"/>
        </w:rPr>
        <w:t xml:space="preserve"> </w:t>
      </w:r>
      <w:r w:rsidRPr="004A6DFA">
        <w:rPr>
          <w:b/>
          <w:sz w:val="28"/>
          <w:szCs w:val="28"/>
          <w:lang w:val="de-DE"/>
        </w:rPr>
        <w:t>đổi</w:t>
      </w:r>
      <w:r>
        <w:rPr>
          <w:b/>
          <w:sz w:val="28"/>
          <w:szCs w:val="28"/>
          <w:lang w:val="de-DE"/>
        </w:rPr>
        <w:t xml:space="preserve"> </w:t>
      </w:r>
      <w:r w:rsidRPr="004A6DFA">
        <w:rPr>
          <w:b/>
          <w:sz w:val="28"/>
          <w:szCs w:val="28"/>
          <w:lang w:val="de-DE"/>
        </w:rPr>
        <w:t>thảo</w:t>
      </w:r>
      <w:r>
        <w:rPr>
          <w:b/>
          <w:sz w:val="28"/>
          <w:szCs w:val="28"/>
          <w:lang w:val="de-DE"/>
        </w:rPr>
        <w:t xml:space="preserve"> </w:t>
      </w:r>
      <w:r w:rsidRPr="004A6DFA">
        <w:rPr>
          <w:b/>
          <w:sz w:val="28"/>
          <w:szCs w:val="28"/>
          <w:lang w:val="de-DE"/>
        </w:rPr>
        <w:t>luận, thực</w:t>
      </w:r>
      <w:r>
        <w:rPr>
          <w:b/>
          <w:sz w:val="28"/>
          <w:szCs w:val="28"/>
          <w:lang w:val="de-DE"/>
        </w:rPr>
        <w:t xml:space="preserve"> </w:t>
      </w:r>
      <w:r w:rsidRPr="004A6DFA">
        <w:rPr>
          <w:b/>
          <w:sz w:val="28"/>
          <w:szCs w:val="28"/>
          <w:lang w:val="de-DE"/>
        </w:rPr>
        <w:t>hiện</w:t>
      </w:r>
      <w:r>
        <w:rPr>
          <w:b/>
          <w:sz w:val="28"/>
          <w:szCs w:val="28"/>
          <w:lang w:val="de-DE"/>
        </w:rPr>
        <w:t xml:space="preserve"> </w:t>
      </w:r>
      <w:r w:rsidRPr="004A6DFA">
        <w:rPr>
          <w:b/>
          <w:sz w:val="28"/>
          <w:szCs w:val="28"/>
          <w:lang w:val="de-DE"/>
        </w:rPr>
        <w:t>nhiệm</w:t>
      </w:r>
      <w:r>
        <w:rPr>
          <w:b/>
          <w:sz w:val="28"/>
          <w:szCs w:val="28"/>
          <w:lang w:val="de-DE"/>
        </w:rPr>
        <w:t xml:space="preserve"> </w:t>
      </w:r>
      <w:r w:rsidRPr="004A6DFA">
        <w:rPr>
          <w:b/>
          <w:sz w:val="28"/>
          <w:szCs w:val="28"/>
          <w:lang w:val="de-DE"/>
        </w:rPr>
        <w:t>vụ</w:t>
      </w:r>
    </w:p>
    <w:p w:rsidR="00F87302" w:rsidRDefault="00F87302" w:rsidP="00F87302">
      <w:pPr>
        <w:spacing w:line="276" w:lineRule="auto"/>
        <w:jc w:val="both"/>
        <w:rPr>
          <w:i/>
          <w:iCs/>
          <w:color w:val="000000"/>
          <w:sz w:val="28"/>
          <w:szCs w:val="28"/>
          <w:lang w:val="de-DE"/>
        </w:rPr>
      </w:pPr>
      <w:r w:rsidRPr="007B6C4D">
        <w:rPr>
          <w:i/>
          <w:iCs/>
          <w:color w:val="000000"/>
          <w:sz w:val="28"/>
          <w:szCs w:val="28"/>
          <w:lang w:val="de-DE"/>
        </w:rPr>
        <w:t>- HS tiếp nhận nhiệm vụ, nghe và trả lời.</w:t>
      </w:r>
    </w:p>
    <w:p w:rsidR="00F87302" w:rsidRPr="004A6DFA" w:rsidRDefault="00F87302" w:rsidP="00F87302">
      <w:pPr>
        <w:tabs>
          <w:tab w:val="left" w:pos="142"/>
          <w:tab w:val="left" w:pos="284"/>
        </w:tabs>
        <w:spacing w:line="276" w:lineRule="auto"/>
        <w:jc w:val="both"/>
        <w:rPr>
          <w:b/>
          <w:sz w:val="28"/>
          <w:szCs w:val="28"/>
          <w:lang w:val="de-DE"/>
        </w:rPr>
      </w:pPr>
      <w:r w:rsidRPr="004A6DFA">
        <w:rPr>
          <w:b/>
          <w:sz w:val="28"/>
          <w:szCs w:val="28"/>
          <w:lang w:val="de-DE"/>
        </w:rPr>
        <w:t>Bước 3: Báocáokếtquảvàthảoluận</w:t>
      </w:r>
    </w:p>
    <w:p w:rsidR="00F87302" w:rsidRPr="004A6DFA" w:rsidRDefault="00F87302" w:rsidP="00F87302">
      <w:pPr>
        <w:tabs>
          <w:tab w:val="left" w:pos="142"/>
          <w:tab w:val="left" w:pos="284"/>
        </w:tabs>
        <w:spacing w:line="276" w:lineRule="auto"/>
        <w:jc w:val="both"/>
        <w:rPr>
          <w:sz w:val="28"/>
          <w:szCs w:val="28"/>
          <w:lang w:val="de-DE"/>
        </w:rPr>
      </w:pPr>
      <w:r w:rsidRPr="004A6DFA">
        <w:rPr>
          <w:sz w:val="28"/>
          <w:szCs w:val="28"/>
          <w:lang w:val="de-DE"/>
        </w:rPr>
        <w:t>- HS báocáokếtquả;</w:t>
      </w:r>
    </w:p>
    <w:p w:rsidR="00F87302" w:rsidRPr="004A6DFA" w:rsidRDefault="00F87302" w:rsidP="00F87302">
      <w:pPr>
        <w:tabs>
          <w:tab w:val="left" w:pos="142"/>
          <w:tab w:val="left" w:pos="284"/>
        </w:tabs>
        <w:spacing w:line="276" w:lineRule="auto"/>
        <w:jc w:val="both"/>
        <w:rPr>
          <w:sz w:val="28"/>
          <w:szCs w:val="28"/>
          <w:lang w:val="de-DE"/>
        </w:rPr>
      </w:pPr>
      <w:r w:rsidRPr="004A6DFA">
        <w:rPr>
          <w:sz w:val="28"/>
          <w:szCs w:val="28"/>
          <w:lang w:val="de-DE"/>
        </w:rPr>
        <w:t>- GV gọi HS khác</w:t>
      </w:r>
      <w:r>
        <w:rPr>
          <w:sz w:val="28"/>
          <w:szCs w:val="28"/>
          <w:lang w:val="de-DE"/>
        </w:rPr>
        <w:t xml:space="preserve"> </w:t>
      </w:r>
      <w:r w:rsidRPr="004A6DFA">
        <w:rPr>
          <w:sz w:val="28"/>
          <w:szCs w:val="28"/>
          <w:lang w:val="de-DE"/>
        </w:rPr>
        <w:t>nhận</w:t>
      </w:r>
      <w:r>
        <w:rPr>
          <w:sz w:val="28"/>
          <w:szCs w:val="28"/>
          <w:lang w:val="de-DE"/>
        </w:rPr>
        <w:t xml:space="preserve"> </w:t>
      </w:r>
      <w:r w:rsidRPr="004A6DFA">
        <w:rPr>
          <w:sz w:val="28"/>
          <w:szCs w:val="28"/>
          <w:lang w:val="de-DE"/>
        </w:rPr>
        <w:t>xét, bổ sung câu</w:t>
      </w:r>
      <w:r>
        <w:rPr>
          <w:sz w:val="28"/>
          <w:szCs w:val="28"/>
          <w:lang w:val="de-DE"/>
        </w:rPr>
        <w:t xml:space="preserve"> </w:t>
      </w:r>
      <w:r w:rsidRPr="004A6DFA">
        <w:rPr>
          <w:sz w:val="28"/>
          <w:szCs w:val="28"/>
          <w:lang w:val="de-DE"/>
        </w:rPr>
        <w:t>trả</w:t>
      </w:r>
      <w:r>
        <w:rPr>
          <w:sz w:val="28"/>
          <w:szCs w:val="28"/>
          <w:lang w:val="de-DE"/>
        </w:rPr>
        <w:t xml:space="preserve"> </w:t>
      </w:r>
      <w:r w:rsidRPr="004A6DFA">
        <w:rPr>
          <w:sz w:val="28"/>
          <w:szCs w:val="28"/>
          <w:lang w:val="de-DE"/>
        </w:rPr>
        <w:t>lời</w:t>
      </w:r>
      <w:r>
        <w:rPr>
          <w:sz w:val="28"/>
          <w:szCs w:val="28"/>
          <w:lang w:val="de-DE"/>
        </w:rPr>
        <w:t xml:space="preserve"> </w:t>
      </w:r>
      <w:r w:rsidRPr="004A6DFA">
        <w:rPr>
          <w:sz w:val="28"/>
          <w:szCs w:val="28"/>
          <w:lang w:val="de-DE"/>
        </w:rPr>
        <w:t>của</w:t>
      </w:r>
      <w:r>
        <w:rPr>
          <w:sz w:val="28"/>
          <w:szCs w:val="28"/>
          <w:lang w:val="de-DE"/>
        </w:rPr>
        <w:t xml:space="preserve"> </w:t>
      </w:r>
      <w:r w:rsidRPr="004A6DFA">
        <w:rPr>
          <w:sz w:val="28"/>
          <w:szCs w:val="28"/>
          <w:lang w:val="de-DE"/>
        </w:rPr>
        <w:t>bạn.</w:t>
      </w:r>
    </w:p>
    <w:p w:rsidR="00F87302" w:rsidRPr="00F87302" w:rsidRDefault="00F87302" w:rsidP="00F87302">
      <w:pPr>
        <w:tabs>
          <w:tab w:val="left" w:pos="142"/>
          <w:tab w:val="left" w:pos="284"/>
        </w:tabs>
        <w:spacing w:line="276" w:lineRule="auto"/>
        <w:jc w:val="both"/>
        <w:rPr>
          <w:b/>
          <w:bCs/>
          <w:color w:val="FF0000"/>
          <w:sz w:val="28"/>
          <w:szCs w:val="28"/>
          <w:lang w:val="de-DE"/>
        </w:rPr>
      </w:pPr>
      <w:r w:rsidRPr="004A6DFA">
        <w:rPr>
          <w:b/>
          <w:bCs/>
          <w:color w:val="FF0000"/>
          <w:sz w:val="28"/>
          <w:szCs w:val="28"/>
          <w:lang w:val="de-DE"/>
        </w:rPr>
        <w:t>*Dựkiếnsảnphẩm</w:t>
      </w:r>
    </w:p>
    <w:p w:rsidR="00F87302" w:rsidRPr="00F87302" w:rsidRDefault="00F87302" w:rsidP="00F87302">
      <w:pPr>
        <w:tabs>
          <w:tab w:val="left" w:pos="142"/>
          <w:tab w:val="left" w:pos="284"/>
        </w:tabs>
        <w:spacing w:line="276" w:lineRule="auto"/>
        <w:jc w:val="both"/>
        <w:rPr>
          <w:b/>
          <w:sz w:val="28"/>
          <w:szCs w:val="28"/>
          <w:lang w:val="de-DE"/>
        </w:rPr>
      </w:pPr>
      <w:r w:rsidRPr="00F87302">
        <w:rPr>
          <w:b/>
          <w:sz w:val="28"/>
          <w:szCs w:val="28"/>
          <w:lang w:val="de-DE"/>
        </w:rPr>
        <w:t>Bước 4: Đánhgiákếtquảhoạtđộngvàthảoluận</w:t>
      </w:r>
    </w:p>
    <w:p w:rsidR="00F87302" w:rsidRPr="00F87302" w:rsidRDefault="00F87302" w:rsidP="00F87302">
      <w:pPr>
        <w:pStyle w:val="NormalWeb"/>
        <w:shd w:val="clear" w:color="auto" w:fill="FFFFFF"/>
        <w:spacing w:before="120" w:beforeAutospacing="0" w:after="120" w:afterAutospacing="0"/>
        <w:jc w:val="both"/>
        <w:rPr>
          <w:sz w:val="28"/>
          <w:szCs w:val="28"/>
          <w:lang w:val="de-DE"/>
        </w:rPr>
      </w:pPr>
      <w:r w:rsidRPr="00F87302">
        <w:rPr>
          <w:sz w:val="28"/>
          <w:szCs w:val="28"/>
          <w:lang w:val="de-DE"/>
        </w:rPr>
        <w:t>- GV nhậnxét, đánhgiá, bổ sung, chốtlạikiếnthức</w:t>
      </w:r>
    </w:p>
    <w:p w:rsidR="00F860FB" w:rsidRPr="00884151" w:rsidRDefault="00F860FB" w:rsidP="00DE7477">
      <w:pPr>
        <w:tabs>
          <w:tab w:val="left" w:pos="142"/>
          <w:tab w:val="left" w:pos="284"/>
          <w:tab w:val="left" w:pos="426"/>
        </w:tabs>
        <w:jc w:val="both"/>
        <w:rPr>
          <w:iCs/>
          <w:color w:val="000000" w:themeColor="text1"/>
          <w:sz w:val="28"/>
          <w:szCs w:val="28"/>
          <w:lang w:val="de-DE"/>
        </w:rPr>
      </w:pPr>
      <w:r w:rsidRPr="00884151">
        <w:rPr>
          <w:i/>
          <w:iCs/>
          <w:color w:val="000000" w:themeColor="text1"/>
          <w:sz w:val="28"/>
          <w:szCs w:val="28"/>
          <w:lang w:val="de-DE"/>
        </w:rPr>
        <w:t xml:space="preserve">- Từ chia sẻ của HS, GV dẫn dắt vào bài học mới: </w:t>
      </w:r>
      <w:r w:rsidRPr="00884151">
        <w:rPr>
          <w:color w:val="000000" w:themeColor="text1"/>
          <w:sz w:val="28"/>
          <w:szCs w:val="28"/>
          <w:lang w:val="de-DE"/>
        </w:rPr>
        <w:t>Trong cuộc sống, có những lúc chúng ta phạm phải những lỗi lầm và khiến chúng ta phải ân hận. Những vấp ngã đó khiến chúng ta nhận ra những bài học sâu sắc trong cuộc sống của mình. Bài học hôm nay chúng ta sẽ cùng tìm hiểu văn bản Bài học đường đời đầu tiên để tìm hiểu những lỗi lầm và bài học với Dế Mèn.</w:t>
      </w:r>
    </w:p>
    <w:p w:rsidR="00F860FB" w:rsidRPr="00884151" w:rsidRDefault="00F87302" w:rsidP="00DE7477">
      <w:pPr>
        <w:tabs>
          <w:tab w:val="left" w:pos="142"/>
          <w:tab w:val="left" w:pos="284"/>
        </w:tabs>
        <w:jc w:val="both"/>
        <w:rPr>
          <w:b/>
          <w:sz w:val="28"/>
          <w:szCs w:val="28"/>
          <w:lang w:val="nl-NL"/>
        </w:rPr>
      </w:pPr>
      <w:r>
        <w:rPr>
          <w:b/>
          <w:sz w:val="28"/>
          <w:szCs w:val="28"/>
          <w:lang w:val="de-DE"/>
        </w:rPr>
        <w:t>B. HOẠT ĐỘNG</w:t>
      </w:r>
      <w:r w:rsidR="00F47992">
        <w:rPr>
          <w:b/>
          <w:sz w:val="28"/>
          <w:szCs w:val="28"/>
          <w:lang w:val="de-DE"/>
        </w:rPr>
        <w:t xml:space="preserve"> 2:</w:t>
      </w:r>
      <w:r>
        <w:rPr>
          <w:b/>
          <w:sz w:val="28"/>
          <w:szCs w:val="28"/>
          <w:lang w:val="de-DE"/>
        </w:rPr>
        <w:t xml:space="preserve"> </w:t>
      </w:r>
      <w:r w:rsidR="00F860FB">
        <w:rPr>
          <w:b/>
          <w:sz w:val="28"/>
          <w:szCs w:val="28"/>
          <w:lang w:val="nl-NL"/>
        </w:rPr>
        <w:t>HÌNH THÀNH KIẾN THỨC</w:t>
      </w:r>
      <w:r w:rsidR="00CF4ADE">
        <w:rPr>
          <w:b/>
          <w:sz w:val="28"/>
          <w:szCs w:val="28"/>
          <w:lang w:val="nl-NL"/>
        </w:rPr>
        <w:t xml:space="preserve"> MỚI</w:t>
      </w:r>
    </w:p>
    <w:p w:rsidR="00F860FB" w:rsidRPr="00884151" w:rsidRDefault="00CF4ADE" w:rsidP="00DE7477">
      <w:pPr>
        <w:tabs>
          <w:tab w:val="left" w:pos="142"/>
          <w:tab w:val="left" w:pos="284"/>
        </w:tabs>
        <w:jc w:val="both"/>
        <w:rPr>
          <w:b/>
          <w:color w:val="000000"/>
          <w:sz w:val="28"/>
          <w:szCs w:val="28"/>
          <w:lang w:val="nl-NL"/>
        </w:rPr>
      </w:pPr>
      <w:r>
        <w:rPr>
          <w:b/>
          <w:color w:val="000000"/>
          <w:sz w:val="28"/>
          <w:szCs w:val="28"/>
          <w:lang w:val="nl-NL"/>
        </w:rPr>
        <w:t>a/</w:t>
      </w:r>
      <w:r w:rsidR="00F860FB" w:rsidRPr="00884151">
        <w:rPr>
          <w:b/>
          <w:color w:val="000000"/>
          <w:sz w:val="28"/>
          <w:szCs w:val="28"/>
          <w:lang w:val="nl-NL"/>
        </w:rPr>
        <w:t>Đọc văn bản</w:t>
      </w:r>
    </w:p>
    <w:p w:rsidR="00F860FB" w:rsidRPr="00884151" w:rsidRDefault="00CF4ADE" w:rsidP="00DE7477">
      <w:pPr>
        <w:tabs>
          <w:tab w:val="left" w:pos="142"/>
          <w:tab w:val="left" w:pos="284"/>
        </w:tabs>
        <w:jc w:val="both"/>
        <w:rPr>
          <w:sz w:val="28"/>
          <w:szCs w:val="28"/>
          <w:lang w:val="sv-SE"/>
        </w:rPr>
      </w:pPr>
      <w:r>
        <w:rPr>
          <w:b/>
          <w:color w:val="000000"/>
          <w:sz w:val="28"/>
          <w:szCs w:val="28"/>
          <w:lang w:val="nl-NL"/>
        </w:rPr>
        <w:t>*</w:t>
      </w:r>
      <w:r w:rsidR="00F860FB" w:rsidRPr="00884151">
        <w:rPr>
          <w:b/>
          <w:color w:val="000000"/>
          <w:sz w:val="28"/>
          <w:szCs w:val="28"/>
          <w:lang w:val="nl-NL"/>
        </w:rPr>
        <w:t xml:space="preserve"> Mục tiêu:</w:t>
      </w:r>
      <w:r w:rsidR="00F860FB" w:rsidRPr="00884151">
        <w:rPr>
          <w:bCs/>
          <w:color w:val="000000"/>
          <w:sz w:val="28"/>
          <w:szCs w:val="28"/>
          <w:lang w:val="nl-NL"/>
        </w:rPr>
        <w:t xml:space="preserve"> Nắm được những</w:t>
      </w:r>
      <w:r w:rsidR="00F860FB">
        <w:rPr>
          <w:bCs/>
          <w:color w:val="000000"/>
          <w:sz w:val="28"/>
          <w:szCs w:val="28"/>
          <w:lang w:val="nl-NL"/>
        </w:rPr>
        <w:t xml:space="preserve"> thông tin về tác giả, tác phẩm.</w:t>
      </w:r>
    </w:p>
    <w:p w:rsidR="00F860FB" w:rsidRPr="00884151" w:rsidRDefault="00CF4ADE" w:rsidP="00DE7477">
      <w:pPr>
        <w:tabs>
          <w:tab w:val="left" w:pos="142"/>
          <w:tab w:val="left" w:pos="284"/>
        </w:tabs>
        <w:jc w:val="both"/>
        <w:rPr>
          <w:sz w:val="28"/>
          <w:szCs w:val="28"/>
          <w:lang w:val="nl-NL"/>
        </w:rPr>
      </w:pPr>
      <w:r>
        <w:rPr>
          <w:b/>
          <w:sz w:val="28"/>
          <w:szCs w:val="28"/>
          <w:lang w:val="nl-NL"/>
        </w:rPr>
        <w:t>*</w:t>
      </w:r>
      <w:r w:rsidR="00F860FB" w:rsidRPr="00884151">
        <w:rPr>
          <w:b/>
          <w:sz w:val="28"/>
          <w:szCs w:val="28"/>
          <w:lang w:val="nl-NL"/>
        </w:rPr>
        <w:t xml:space="preserve"> Nội dung:</w:t>
      </w:r>
      <w:r w:rsidR="00F860FB">
        <w:rPr>
          <w:iCs/>
          <w:color w:val="000000" w:themeColor="text1"/>
          <w:sz w:val="28"/>
          <w:szCs w:val="28"/>
          <w:lang w:val="de-DE"/>
        </w:rPr>
        <w:t xml:space="preserve"> HS sử dụng SGK</w:t>
      </w:r>
      <w:r w:rsidR="00F860FB" w:rsidRPr="00884151">
        <w:rPr>
          <w:iCs/>
          <w:color w:val="000000" w:themeColor="text1"/>
          <w:sz w:val="28"/>
          <w:szCs w:val="28"/>
          <w:lang w:val="de-DE"/>
        </w:rPr>
        <w:t>, chắt lọc kiến thức để tiến hành trả lời câu hỏi.</w:t>
      </w:r>
    </w:p>
    <w:p w:rsidR="00F860FB" w:rsidRPr="00490BB0" w:rsidRDefault="00CF4ADE" w:rsidP="00DE7477">
      <w:pPr>
        <w:tabs>
          <w:tab w:val="left" w:pos="142"/>
          <w:tab w:val="left" w:pos="284"/>
        </w:tabs>
        <w:jc w:val="both"/>
        <w:rPr>
          <w:color w:val="000000"/>
          <w:sz w:val="28"/>
          <w:szCs w:val="28"/>
          <w:lang w:val="nl-NL"/>
        </w:rPr>
      </w:pPr>
      <w:r>
        <w:rPr>
          <w:b/>
          <w:color w:val="000000"/>
          <w:sz w:val="28"/>
          <w:szCs w:val="28"/>
          <w:lang w:val="nl-NL"/>
        </w:rPr>
        <w:t>*</w:t>
      </w:r>
      <w:r w:rsidR="00F860FB" w:rsidRPr="00884151">
        <w:rPr>
          <w:b/>
          <w:color w:val="000000"/>
          <w:sz w:val="28"/>
          <w:szCs w:val="28"/>
          <w:lang w:val="nl-NL"/>
        </w:rPr>
        <w:t xml:space="preserve">Sản phẩm học tập: </w:t>
      </w:r>
      <w:r w:rsidR="00F860FB" w:rsidRPr="00884151">
        <w:rPr>
          <w:color w:val="000000"/>
          <w:sz w:val="28"/>
          <w:szCs w:val="28"/>
          <w:lang w:val="nl-NL"/>
        </w:rPr>
        <w:t>HS tiếp thu kiến thức và câu trả lời của HS</w:t>
      </w:r>
      <w:r w:rsidR="00F860FB">
        <w:rPr>
          <w:color w:val="000000"/>
          <w:sz w:val="28"/>
          <w:szCs w:val="28"/>
          <w:lang w:val="nl-NL"/>
        </w:rPr>
        <w:t>.</w:t>
      </w:r>
    </w:p>
    <w:p w:rsidR="00F860FB" w:rsidRPr="00884151" w:rsidRDefault="00CF4ADE" w:rsidP="00DE7477">
      <w:pPr>
        <w:tabs>
          <w:tab w:val="left" w:pos="142"/>
          <w:tab w:val="left" w:pos="284"/>
        </w:tabs>
        <w:jc w:val="both"/>
        <w:rPr>
          <w:b/>
          <w:color w:val="000000"/>
          <w:sz w:val="28"/>
          <w:szCs w:val="28"/>
          <w:lang w:val="nl-NL"/>
        </w:rPr>
      </w:pPr>
      <w:r>
        <w:rPr>
          <w:b/>
          <w:color w:val="000000"/>
          <w:sz w:val="28"/>
          <w:szCs w:val="28"/>
          <w:lang w:val="nl-NL"/>
        </w:rPr>
        <w:t xml:space="preserve">* </w:t>
      </w:r>
      <w:r w:rsidR="00F860FB" w:rsidRPr="00884151">
        <w:rPr>
          <w:b/>
          <w:color w:val="000000"/>
          <w:sz w:val="28"/>
          <w:szCs w:val="28"/>
          <w:lang w:val="nl-NL"/>
        </w:rPr>
        <w:t>Tổ chức thực hiện:</w:t>
      </w:r>
    </w:p>
    <w:p w:rsidR="00FC7859" w:rsidRPr="00CF4ADE" w:rsidRDefault="00FC7859" w:rsidP="00FC7859">
      <w:pPr>
        <w:ind w:firstLine="720"/>
        <w:jc w:val="both"/>
        <w:rPr>
          <w:sz w:val="28"/>
          <w:szCs w:val="28"/>
          <w:lang w:val="nl-NL"/>
        </w:rPr>
      </w:pPr>
      <w:r w:rsidRPr="00CF4ADE">
        <w:rPr>
          <w:sz w:val="28"/>
          <w:szCs w:val="28"/>
          <w:lang w:val="nl-NL"/>
        </w:rPr>
        <w:t>Trên thế giới và nước ta có những nhà văn nổi tiếng gắn bó cả  đời viết của mình cho đề tài trẻ em, một trong những đề tài khó khăn và thú vị bậc nhất. Tô hoài là một trong những tác giả như thế.</w:t>
      </w:r>
    </w:p>
    <w:p w:rsidR="00FC7859" w:rsidRPr="00CF4ADE" w:rsidRDefault="00FC7859" w:rsidP="00FC7859">
      <w:pPr>
        <w:ind w:firstLine="720"/>
        <w:rPr>
          <w:sz w:val="28"/>
          <w:szCs w:val="28"/>
          <w:lang w:val="nl-NL"/>
        </w:rPr>
      </w:pPr>
      <w:r w:rsidRPr="00CF4ADE">
        <w:rPr>
          <w:sz w:val="28"/>
          <w:szCs w:val="28"/>
          <w:lang w:val="nl-NL"/>
        </w:rPr>
        <w:t>Truyện đồng thoại đầu tay của Tô Hoài: Dế Mèn phiêu lưu kí đã và đang đc hàng triệu người đọc các lứa tuổi vô cùng yêu thích, đến mức các bạn nhỏ gọi Tô Hoài là Ông Dế Mèn.</w:t>
      </w:r>
    </w:p>
    <w:p w:rsidR="00FC7859" w:rsidRPr="00CF4ADE" w:rsidRDefault="00FC7859" w:rsidP="00FC7859">
      <w:pPr>
        <w:ind w:firstLine="720"/>
        <w:rPr>
          <w:sz w:val="28"/>
          <w:szCs w:val="28"/>
          <w:lang w:val="fr-FR"/>
        </w:rPr>
      </w:pPr>
      <w:r w:rsidRPr="00CF4ADE">
        <w:rPr>
          <w:sz w:val="28"/>
          <w:szCs w:val="28"/>
          <w:lang w:val="fr-FR"/>
        </w:rPr>
        <w:t>Nhưng Dế Mèn là ai? Chân dung và tính nết nhân vật độc đáo này ntn, bài học cuộc đời đầu tiên mà anh ta nếm trải ra sao?</w:t>
      </w:r>
    </w:p>
    <w:p w:rsidR="00FC7859" w:rsidRPr="00CF4ADE" w:rsidRDefault="00FC7859" w:rsidP="00FC7859">
      <w:pPr>
        <w:ind w:firstLine="720"/>
        <w:rPr>
          <w:sz w:val="28"/>
          <w:szCs w:val="28"/>
          <w:lang w:val="fr-FR"/>
        </w:rPr>
      </w:pPr>
      <w:r w:rsidRPr="00CF4ADE">
        <w:rPr>
          <w:sz w:val="28"/>
          <w:szCs w:val="28"/>
          <w:lang w:val="fr-FR"/>
        </w:rPr>
        <w:t>Đó chính là nội dung bài học hôm nay.</w:t>
      </w:r>
    </w:p>
    <w:tbl>
      <w:tblPr>
        <w:tblStyle w:val="TableGrid"/>
        <w:tblW w:w="10188" w:type="dxa"/>
        <w:tblLook w:val="01E0"/>
      </w:tblPr>
      <w:tblGrid>
        <w:gridCol w:w="6588"/>
        <w:gridCol w:w="3600"/>
      </w:tblGrid>
      <w:tr w:rsidR="00FC7859" w:rsidRPr="00CF4ADE" w:rsidTr="00CF4ADE">
        <w:tc>
          <w:tcPr>
            <w:tcW w:w="6588" w:type="dxa"/>
          </w:tcPr>
          <w:p w:rsidR="00644CAD" w:rsidRDefault="00644CAD" w:rsidP="00DE7477">
            <w:pPr>
              <w:jc w:val="both"/>
              <w:rPr>
                <w:rFonts w:ascii="Times New Roman" w:hAnsi="Times New Roman"/>
                <w:b/>
                <w:color w:val="000000" w:themeColor="text1"/>
                <w:sz w:val="28"/>
                <w:szCs w:val="28"/>
                <w:lang w:val="vi-VN"/>
              </w:rPr>
            </w:pPr>
            <w:r w:rsidRPr="00CF4ADE">
              <w:rPr>
                <w:rFonts w:ascii="Times New Roman" w:hAnsi="Times New Roman"/>
                <w:b/>
                <w:color w:val="000000" w:themeColor="text1"/>
                <w:sz w:val="28"/>
                <w:szCs w:val="28"/>
                <w:lang w:val="fr-FR"/>
              </w:rPr>
              <w:t>Bước 1: chuyển giao nhiệm vụ</w:t>
            </w:r>
          </w:p>
          <w:p w:rsidR="00644CAD" w:rsidRPr="00715829" w:rsidRDefault="00644CAD" w:rsidP="00DE7477">
            <w:pPr>
              <w:jc w:val="both"/>
              <w:rPr>
                <w:rFonts w:ascii="Times New Roman" w:hAnsi="Times New Roman"/>
                <w:b/>
                <w:bCs/>
                <w:i/>
                <w:iCs/>
                <w:color w:val="000000" w:themeColor="text1"/>
                <w:sz w:val="28"/>
                <w:szCs w:val="28"/>
                <w:lang w:val="vi-VN"/>
              </w:rPr>
            </w:pPr>
            <w:r w:rsidRPr="00CF4ADE">
              <w:rPr>
                <w:rFonts w:ascii="Times New Roman" w:hAnsi="Times New Roman"/>
                <w:bCs/>
                <w:i/>
                <w:color w:val="000000" w:themeColor="text1"/>
                <w:sz w:val="28"/>
                <w:szCs w:val="28"/>
                <w:lang w:val="fr-FR"/>
              </w:rPr>
              <w:lastRenderedPageBreak/>
              <w:t xml:space="preserve"> GV yêu cầu HS</w:t>
            </w:r>
            <w:r w:rsidRPr="00CF4ADE">
              <w:rPr>
                <w:rFonts w:ascii="Times New Roman" w:hAnsi="Times New Roman"/>
                <w:b/>
                <w:bCs/>
                <w:i/>
                <w:color w:val="000000" w:themeColor="text1"/>
                <w:sz w:val="28"/>
                <w:szCs w:val="28"/>
                <w:lang w:val="fr-FR"/>
              </w:rPr>
              <w:t xml:space="preserve">: đọc và giới thiệu về tác giả </w:t>
            </w:r>
            <w:r w:rsidRPr="00CF4ADE">
              <w:rPr>
                <w:rFonts w:ascii="Times New Roman" w:hAnsi="Times New Roman"/>
                <w:b/>
                <w:bCs/>
                <w:i/>
                <w:iCs/>
                <w:color w:val="000000" w:themeColor="text1"/>
                <w:sz w:val="28"/>
                <w:szCs w:val="28"/>
                <w:lang w:val="fr-FR"/>
              </w:rPr>
              <w:t>Tô Hoài</w:t>
            </w:r>
            <w:r w:rsidRPr="00CF4ADE">
              <w:rPr>
                <w:rFonts w:ascii="Times New Roman" w:hAnsi="Times New Roman"/>
                <w:b/>
                <w:bCs/>
                <w:i/>
                <w:color w:val="000000" w:themeColor="text1"/>
                <w:sz w:val="28"/>
                <w:szCs w:val="28"/>
                <w:lang w:val="fr-FR"/>
              </w:rPr>
              <w:t xml:space="preserve"> và tác phẩm </w:t>
            </w:r>
            <w:r w:rsidRPr="00CF4ADE">
              <w:rPr>
                <w:rFonts w:ascii="Times New Roman" w:hAnsi="Times New Roman"/>
                <w:b/>
                <w:bCs/>
                <w:i/>
                <w:iCs/>
                <w:color w:val="000000" w:themeColor="text1"/>
                <w:sz w:val="28"/>
                <w:szCs w:val="28"/>
                <w:lang w:val="fr-FR"/>
              </w:rPr>
              <w:t>Dế Mèn phiêu lưu kí</w:t>
            </w:r>
            <w:r w:rsidRPr="00715829">
              <w:rPr>
                <w:rFonts w:ascii="Times New Roman" w:hAnsi="Times New Roman"/>
                <w:b/>
                <w:bCs/>
                <w:i/>
                <w:iCs/>
                <w:color w:val="000000" w:themeColor="text1"/>
                <w:sz w:val="28"/>
                <w:szCs w:val="28"/>
                <w:lang w:val="vi-VN"/>
              </w:rPr>
              <w:t>?</w:t>
            </w:r>
          </w:p>
          <w:p w:rsidR="00644CAD" w:rsidRPr="00CF4ADE" w:rsidRDefault="00644CAD" w:rsidP="00DE7477">
            <w:pPr>
              <w:jc w:val="both"/>
              <w:rPr>
                <w:rFonts w:ascii="Times New Roman" w:hAnsi="Times New Roman"/>
                <w:iCs/>
                <w:color w:val="000000" w:themeColor="text1"/>
                <w:sz w:val="28"/>
                <w:szCs w:val="28"/>
                <w:lang w:val="vi-VN"/>
              </w:rPr>
            </w:pPr>
            <w:r w:rsidRPr="00CF4ADE">
              <w:rPr>
                <w:rFonts w:ascii="Times New Roman" w:hAnsi="Times New Roman"/>
                <w:i/>
                <w:color w:val="000000" w:themeColor="text1"/>
                <w:sz w:val="28"/>
                <w:szCs w:val="28"/>
                <w:lang w:val="vi-VN"/>
              </w:rPr>
              <w:t>- GV hướng dẫn cách đọc.</w:t>
            </w:r>
            <w:r w:rsidRPr="00CF4ADE">
              <w:rPr>
                <w:rFonts w:ascii="Times New Roman" w:hAnsi="Times New Roman"/>
                <w:iCs/>
                <w:color w:val="000000" w:themeColor="text1"/>
                <w:sz w:val="28"/>
                <w:szCs w:val="28"/>
                <w:lang w:val="vi-VN"/>
              </w:rPr>
              <w:t xml:space="preserve"> GV đọc mẫu thành tiếng một đoạn đầu, sau đó HS thay nhau đọc thành tiếng toàn VB.</w:t>
            </w:r>
          </w:p>
          <w:p w:rsidR="00644CAD" w:rsidRDefault="00644CAD" w:rsidP="00DE7477">
            <w:pPr>
              <w:jc w:val="both"/>
              <w:rPr>
                <w:rFonts w:ascii="Times New Roman" w:hAnsi="Times New Roman"/>
                <w:iCs/>
                <w:color w:val="000000" w:themeColor="text1"/>
                <w:sz w:val="28"/>
                <w:szCs w:val="28"/>
                <w:lang w:val="vi-VN"/>
              </w:rPr>
            </w:pPr>
            <w:r w:rsidRPr="00CF4ADE">
              <w:rPr>
                <w:rFonts w:ascii="Times New Roman" w:hAnsi="Times New Roman"/>
                <w:i/>
                <w:color w:val="000000" w:themeColor="text1"/>
                <w:sz w:val="28"/>
                <w:szCs w:val="28"/>
                <w:lang w:val="vi-VN"/>
              </w:rPr>
              <w:t xml:space="preserve">- GV lưu ý: </w:t>
            </w:r>
            <w:r w:rsidRPr="00CF4ADE">
              <w:rPr>
                <w:rFonts w:ascii="Times New Roman" w:hAnsi="Times New Roman"/>
                <w:iCs/>
                <w:color w:val="000000" w:themeColor="text1"/>
                <w:sz w:val="28"/>
                <w:szCs w:val="28"/>
                <w:lang w:val="vi-VN"/>
              </w:rPr>
              <w:t>chú ý các chi tiết miêu tả hình dáng, cử chỉ, hành động của nhân vật Dế Mèn.</w:t>
            </w:r>
          </w:p>
          <w:p w:rsidR="00644CAD" w:rsidRPr="00CF4ADE" w:rsidRDefault="00644CAD" w:rsidP="00DE7477">
            <w:pPr>
              <w:pStyle w:val="NormalWeb"/>
              <w:shd w:val="clear" w:color="auto" w:fill="FFFFFF"/>
              <w:spacing w:before="0" w:beforeAutospacing="0" w:after="0" w:afterAutospacing="0"/>
              <w:ind w:right="48"/>
              <w:jc w:val="both"/>
              <w:rPr>
                <w:rFonts w:ascii="Times New Roman" w:hAnsi="Times New Roman"/>
                <w:color w:val="000000" w:themeColor="text1"/>
                <w:sz w:val="28"/>
                <w:szCs w:val="28"/>
                <w:lang w:val="vi-VN"/>
              </w:rPr>
            </w:pPr>
            <w:r w:rsidRPr="00CF4ADE">
              <w:rPr>
                <w:rFonts w:ascii="Times New Roman" w:eastAsia="SimSun" w:hAnsi="Times New Roman"/>
                <w:b/>
                <w:color w:val="000000" w:themeColor="text1"/>
                <w:kern w:val="2"/>
                <w:sz w:val="28"/>
                <w:szCs w:val="28"/>
                <w:lang w:val="vi-VN" w:eastAsia="zh-CN"/>
              </w:rPr>
              <w:t>Bước 2: HS trao đổi thảo luận, thực hiện nhiệm vụ</w:t>
            </w:r>
          </w:p>
          <w:p w:rsidR="00644CAD" w:rsidRPr="00CF4ADE" w:rsidRDefault="00644CAD" w:rsidP="00DE7477">
            <w:pPr>
              <w:tabs>
                <w:tab w:val="left" w:pos="649"/>
              </w:tabs>
              <w:jc w:val="both"/>
              <w:rPr>
                <w:rFonts w:ascii="Times New Roman" w:hAnsi="Times New Roman"/>
                <w:color w:val="000000" w:themeColor="text1"/>
                <w:sz w:val="28"/>
                <w:szCs w:val="28"/>
                <w:lang w:val="vi-VN"/>
              </w:rPr>
            </w:pPr>
            <w:r w:rsidRPr="00CF4ADE">
              <w:rPr>
                <w:rFonts w:ascii="Times New Roman" w:hAnsi="Times New Roman"/>
                <w:color w:val="000000" w:themeColor="text1"/>
                <w:sz w:val="28"/>
                <w:szCs w:val="28"/>
                <w:lang w:val="vi-VN" w:eastAsia="vi-VN"/>
              </w:rPr>
              <w:t>- HS nghe và đặt câu hỏi liên quan đến bài học.</w:t>
            </w:r>
          </w:p>
          <w:p w:rsidR="00644CAD" w:rsidRPr="00CF4ADE" w:rsidRDefault="00644CAD" w:rsidP="00DE7477">
            <w:pPr>
              <w:jc w:val="both"/>
              <w:rPr>
                <w:rFonts w:ascii="Times New Roman" w:hAnsi="Times New Roman"/>
                <w:b/>
                <w:color w:val="000000" w:themeColor="text1"/>
                <w:sz w:val="28"/>
                <w:szCs w:val="28"/>
                <w:lang w:val="vi-VN"/>
              </w:rPr>
            </w:pPr>
            <w:r w:rsidRPr="00CF4ADE">
              <w:rPr>
                <w:rFonts w:ascii="Times New Roman" w:hAnsi="Times New Roman"/>
                <w:b/>
                <w:color w:val="000000" w:themeColor="text1"/>
                <w:sz w:val="28"/>
                <w:szCs w:val="28"/>
                <w:lang w:val="vi-VN"/>
              </w:rPr>
              <w:t>Bước 3: Báo cáo kết quả hoạt động và thảo luận</w:t>
            </w:r>
          </w:p>
          <w:p w:rsidR="00644CAD" w:rsidRPr="00CF4ADE" w:rsidRDefault="00644CAD" w:rsidP="00DE7477">
            <w:pPr>
              <w:jc w:val="both"/>
              <w:rPr>
                <w:rFonts w:ascii="Times New Roman" w:hAnsi="Times New Roman"/>
                <w:color w:val="000000" w:themeColor="text1"/>
                <w:sz w:val="28"/>
                <w:szCs w:val="28"/>
                <w:lang w:val="vi-VN"/>
              </w:rPr>
            </w:pPr>
            <w:r w:rsidRPr="00CF4ADE">
              <w:rPr>
                <w:rFonts w:ascii="Times New Roman" w:hAnsi="Times New Roman"/>
                <w:color w:val="000000" w:themeColor="text1"/>
                <w:sz w:val="28"/>
                <w:szCs w:val="28"/>
                <w:lang w:val="vi-VN"/>
              </w:rPr>
              <w:t>- HS trình bày sản phẩm thảo luận</w:t>
            </w:r>
          </w:p>
          <w:p w:rsidR="00644CAD" w:rsidRPr="00CF4ADE" w:rsidRDefault="00644CAD" w:rsidP="00DE7477">
            <w:pPr>
              <w:jc w:val="both"/>
              <w:rPr>
                <w:rFonts w:ascii="Times New Roman" w:hAnsi="Times New Roman"/>
                <w:color w:val="000000" w:themeColor="text1"/>
                <w:sz w:val="28"/>
                <w:szCs w:val="28"/>
                <w:lang w:val="vi-VN"/>
              </w:rPr>
            </w:pPr>
            <w:r w:rsidRPr="00CF4ADE">
              <w:rPr>
                <w:rFonts w:ascii="Times New Roman" w:hAnsi="Times New Roman"/>
                <w:color w:val="000000" w:themeColor="text1"/>
                <w:sz w:val="28"/>
                <w:szCs w:val="28"/>
                <w:lang w:val="vi-VN"/>
              </w:rPr>
              <w:t>- GV gọi hs nhận xét, bổ sung câu trả lời của bạn.</w:t>
            </w:r>
          </w:p>
          <w:p w:rsidR="00644CAD" w:rsidRPr="00CF4ADE" w:rsidRDefault="00644CAD" w:rsidP="00DE7477">
            <w:pPr>
              <w:jc w:val="both"/>
              <w:rPr>
                <w:rFonts w:ascii="Times New Roman" w:hAnsi="Times New Roman"/>
                <w:b/>
                <w:color w:val="000000" w:themeColor="text1"/>
                <w:sz w:val="28"/>
                <w:szCs w:val="28"/>
                <w:lang w:val="vi-VN"/>
              </w:rPr>
            </w:pPr>
            <w:r w:rsidRPr="00CF4ADE">
              <w:rPr>
                <w:rFonts w:ascii="Times New Roman" w:hAnsi="Times New Roman"/>
                <w:b/>
                <w:color w:val="000000" w:themeColor="text1"/>
                <w:sz w:val="28"/>
                <w:szCs w:val="28"/>
                <w:lang w:val="vi-VN"/>
              </w:rPr>
              <w:t>Bước 4: Đánh giá kết quả thực hiện nhiệm vụ</w:t>
            </w:r>
          </w:p>
          <w:p w:rsidR="00644CAD" w:rsidRPr="00CF4ADE" w:rsidRDefault="00644CAD" w:rsidP="00DE7477">
            <w:pPr>
              <w:rPr>
                <w:rFonts w:ascii="Times New Roman" w:hAnsi="Times New Roman"/>
                <w:color w:val="000000" w:themeColor="text1"/>
                <w:sz w:val="28"/>
                <w:szCs w:val="28"/>
                <w:lang w:val="vi-VN"/>
              </w:rPr>
            </w:pPr>
            <w:r w:rsidRPr="00CF4ADE">
              <w:rPr>
                <w:rFonts w:ascii="Times New Roman" w:hAnsi="Times New Roman"/>
                <w:color w:val="000000" w:themeColor="text1"/>
                <w:sz w:val="28"/>
                <w:szCs w:val="28"/>
                <w:lang w:val="vi-VN"/>
              </w:rPr>
              <w:t xml:space="preserve">- GV nhận xét, bổ sung, chốt lại kiến thức </w:t>
            </w:r>
            <w:r w:rsidRPr="00644CAD">
              <w:rPr>
                <w:rFonts w:ascii="Times New Roman" w:hAnsi="Times New Roman"/>
                <w:color w:val="000000" w:themeColor="text1"/>
                <w:sz w:val="28"/>
                <w:szCs w:val="28"/>
              </w:rPr>
              <w:sym w:font="Wingdings" w:char="F0E8"/>
            </w:r>
            <w:r w:rsidRPr="00CF4ADE">
              <w:rPr>
                <w:rFonts w:ascii="Times New Roman" w:hAnsi="Times New Roman"/>
                <w:color w:val="000000" w:themeColor="text1"/>
                <w:sz w:val="28"/>
                <w:szCs w:val="28"/>
                <w:lang w:val="vi-VN"/>
              </w:rPr>
              <w:t xml:space="preserve"> Ghi lên bảng.</w:t>
            </w:r>
          </w:p>
          <w:p w:rsidR="00644CAD" w:rsidRPr="00CF4ADE" w:rsidRDefault="00644CAD" w:rsidP="00DE7477">
            <w:pPr>
              <w:jc w:val="both"/>
              <w:rPr>
                <w:rFonts w:ascii="Times New Roman" w:hAnsi="Times New Roman"/>
                <w:b/>
                <w:color w:val="000000" w:themeColor="text1"/>
                <w:sz w:val="28"/>
                <w:szCs w:val="28"/>
                <w:lang w:val="vi-VN"/>
              </w:rPr>
            </w:pPr>
            <w:r w:rsidRPr="00CF4ADE">
              <w:rPr>
                <w:rFonts w:ascii="Times New Roman" w:hAnsi="Times New Roman"/>
                <w:b/>
                <w:color w:val="000000" w:themeColor="text1"/>
                <w:sz w:val="28"/>
                <w:szCs w:val="28"/>
                <w:lang w:val="vi-VN"/>
              </w:rPr>
              <w:t xml:space="preserve">GV bổ sung: </w:t>
            </w:r>
          </w:p>
          <w:p w:rsidR="00FC7859" w:rsidRPr="00CF4ADE" w:rsidRDefault="00644CAD" w:rsidP="00DE7477">
            <w:pPr>
              <w:jc w:val="both"/>
              <w:rPr>
                <w:rFonts w:ascii="Times New Roman" w:hAnsi="Times New Roman"/>
                <w:b/>
                <w:i/>
                <w:sz w:val="28"/>
                <w:szCs w:val="28"/>
                <w:lang w:val="vi-VN"/>
              </w:rPr>
            </w:pPr>
            <w:r>
              <w:rPr>
                <w:rFonts w:ascii="Times New Roman" w:hAnsi="Times New Roman"/>
                <w:b/>
                <w:i/>
                <w:sz w:val="28"/>
                <w:szCs w:val="28"/>
                <w:lang w:val="vi-VN"/>
              </w:rPr>
              <w:t>*</w:t>
            </w:r>
            <w:r w:rsidRPr="00CF4ADE">
              <w:rPr>
                <w:rFonts w:ascii="Times New Roman" w:hAnsi="Times New Roman"/>
                <w:b/>
                <w:i/>
                <w:sz w:val="28"/>
                <w:szCs w:val="28"/>
                <w:lang w:val="vi-VN"/>
              </w:rPr>
              <w:t>V</w:t>
            </w:r>
            <w:r w:rsidR="00FC7859" w:rsidRPr="00CF4ADE">
              <w:rPr>
                <w:rFonts w:ascii="Times New Roman" w:hAnsi="Times New Roman"/>
                <w:b/>
                <w:i/>
                <w:sz w:val="28"/>
                <w:szCs w:val="28"/>
                <w:lang w:val="vi-VN"/>
              </w:rPr>
              <w:t>ề nhà văn Tô Hoài?</w:t>
            </w:r>
          </w:p>
          <w:p w:rsidR="00FC7859" w:rsidRPr="00CF4ADE" w:rsidRDefault="00FC7859" w:rsidP="00DE7477">
            <w:pPr>
              <w:jc w:val="both"/>
              <w:rPr>
                <w:rFonts w:ascii="Times New Roman" w:hAnsi="Times New Roman"/>
                <w:sz w:val="28"/>
                <w:szCs w:val="28"/>
                <w:lang w:val="vi-VN"/>
              </w:rPr>
            </w:pPr>
            <w:r w:rsidRPr="00CF4ADE">
              <w:rPr>
                <w:rFonts w:ascii="Times New Roman" w:hAnsi="Times New Roman"/>
                <w:sz w:val="28"/>
                <w:szCs w:val="28"/>
                <w:lang w:val="vi-VN"/>
              </w:rPr>
              <w:t>- Bút danh : Tô Hoài =&gt; kỉ  niệm và ghi nhớ quê hương : Sông Tô Lịch, huyện Hoài Đức.</w:t>
            </w:r>
          </w:p>
          <w:p w:rsidR="00FC7859" w:rsidRPr="00CF4ADE" w:rsidRDefault="00FC7859" w:rsidP="00DE7477">
            <w:pPr>
              <w:jc w:val="both"/>
              <w:rPr>
                <w:rFonts w:ascii="Times New Roman" w:hAnsi="Times New Roman"/>
                <w:sz w:val="28"/>
                <w:szCs w:val="28"/>
                <w:lang w:val="vi-VN"/>
              </w:rPr>
            </w:pPr>
            <w:r w:rsidRPr="00CF4ADE">
              <w:rPr>
                <w:rFonts w:ascii="Times New Roman" w:hAnsi="Times New Roman"/>
                <w:sz w:val="28"/>
                <w:szCs w:val="28"/>
                <w:lang w:val="vi-VN"/>
              </w:rPr>
              <w:t>-Quê ở làng Nghĩa Đô- phủ Hoài Đức, Hà Đông nay thuộc quận Cầu Giấy Hà Nội.</w:t>
            </w:r>
          </w:p>
          <w:p w:rsidR="00FC7859" w:rsidRPr="00CF4ADE" w:rsidRDefault="00FC7859" w:rsidP="00DE7477">
            <w:pPr>
              <w:jc w:val="both"/>
              <w:rPr>
                <w:rFonts w:ascii="Times New Roman" w:hAnsi="Times New Roman"/>
                <w:color w:val="252525"/>
                <w:sz w:val="28"/>
                <w:szCs w:val="28"/>
                <w:shd w:val="clear" w:color="auto" w:fill="FFFFFF"/>
                <w:lang w:val="vi-VN"/>
              </w:rPr>
            </w:pPr>
            <w:r w:rsidRPr="00CF4ADE">
              <w:rPr>
                <w:rFonts w:ascii="Times New Roman" w:hAnsi="Times New Roman"/>
                <w:color w:val="252525"/>
                <w:sz w:val="28"/>
                <w:szCs w:val="28"/>
                <w:shd w:val="clear" w:color="auto" w:fill="FFFFFF"/>
                <w:lang w:val="vi-VN"/>
              </w:rPr>
              <w:t>Bước vào tuổi thanh niên, ông đã phải làm nhiều</w:t>
            </w:r>
            <w:r w:rsidRPr="00CF4ADE">
              <w:rPr>
                <w:rStyle w:val="apple-converted-space"/>
                <w:rFonts w:ascii="Times New Roman" w:hAnsi="Times New Roman"/>
                <w:color w:val="252525"/>
                <w:sz w:val="28"/>
                <w:szCs w:val="28"/>
                <w:shd w:val="clear" w:color="auto" w:fill="FFFFFF"/>
                <w:lang w:val="vi-VN"/>
              </w:rPr>
              <w:t> </w:t>
            </w:r>
            <w:hyperlink r:id="rId7" w:tooltip="Việc làm" w:history="1">
              <w:r w:rsidRPr="00CF4ADE">
                <w:rPr>
                  <w:rStyle w:val="Hyperlink"/>
                  <w:rFonts w:ascii="Times New Roman" w:hAnsi="Times New Roman"/>
                  <w:color w:val="0B0080"/>
                  <w:sz w:val="28"/>
                  <w:szCs w:val="28"/>
                  <w:shd w:val="clear" w:color="auto" w:fill="FFFFFF"/>
                  <w:lang w:val="vi-VN"/>
                </w:rPr>
                <w:t>công việc</w:t>
              </w:r>
            </w:hyperlink>
            <w:r w:rsidRPr="00CF4ADE">
              <w:rPr>
                <w:rStyle w:val="apple-converted-space"/>
                <w:rFonts w:ascii="Times New Roman" w:hAnsi="Times New Roman"/>
                <w:color w:val="252525"/>
                <w:sz w:val="28"/>
                <w:szCs w:val="28"/>
                <w:shd w:val="clear" w:color="auto" w:fill="FFFFFF"/>
                <w:lang w:val="vi-VN"/>
              </w:rPr>
              <w:t> </w:t>
            </w:r>
            <w:r w:rsidRPr="00CF4ADE">
              <w:rPr>
                <w:rFonts w:ascii="Times New Roman" w:hAnsi="Times New Roman"/>
                <w:color w:val="252525"/>
                <w:sz w:val="28"/>
                <w:szCs w:val="28"/>
                <w:shd w:val="clear" w:color="auto" w:fill="FFFFFF"/>
                <w:lang w:val="vi-VN"/>
              </w:rPr>
              <w:t>để kiếm sống như dạy trẻ, bán hàng,</w:t>
            </w:r>
            <w:r w:rsidRPr="00CF4ADE">
              <w:rPr>
                <w:rStyle w:val="apple-converted-space"/>
                <w:rFonts w:ascii="Times New Roman" w:hAnsi="Times New Roman"/>
                <w:color w:val="252525"/>
                <w:sz w:val="28"/>
                <w:szCs w:val="28"/>
                <w:shd w:val="clear" w:color="auto" w:fill="FFFFFF"/>
                <w:lang w:val="vi-VN"/>
              </w:rPr>
              <w:t> </w:t>
            </w:r>
            <w:hyperlink r:id="rId8" w:tooltip="Kế toán" w:history="1">
              <w:r w:rsidRPr="00CF4ADE">
                <w:rPr>
                  <w:rStyle w:val="Hyperlink"/>
                  <w:rFonts w:ascii="Times New Roman" w:hAnsi="Times New Roman"/>
                  <w:color w:val="0B0080"/>
                  <w:sz w:val="28"/>
                  <w:szCs w:val="28"/>
                  <w:shd w:val="clear" w:color="auto" w:fill="FFFFFF"/>
                  <w:lang w:val="vi-VN"/>
                </w:rPr>
                <w:t>kế toán</w:t>
              </w:r>
            </w:hyperlink>
            <w:r w:rsidRPr="00CF4ADE">
              <w:rPr>
                <w:rStyle w:val="apple-converted-space"/>
                <w:rFonts w:ascii="Times New Roman" w:hAnsi="Times New Roman"/>
                <w:color w:val="252525"/>
                <w:sz w:val="28"/>
                <w:szCs w:val="28"/>
                <w:shd w:val="clear" w:color="auto" w:fill="FFFFFF"/>
                <w:lang w:val="vi-VN"/>
              </w:rPr>
              <w:t> </w:t>
            </w:r>
            <w:r w:rsidRPr="00CF4ADE">
              <w:rPr>
                <w:rFonts w:ascii="Times New Roman" w:hAnsi="Times New Roman"/>
                <w:color w:val="252525"/>
                <w:sz w:val="28"/>
                <w:szCs w:val="28"/>
                <w:shd w:val="clear" w:color="auto" w:fill="FFFFFF"/>
                <w:lang w:val="vi-VN"/>
              </w:rPr>
              <w:t>hiệu buôn,... nhưng có những lúc</w:t>
            </w:r>
            <w:r w:rsidRPr="00CF4ADE">
              <w:rPr>
                <w:rStyle w:val="apple-converted-space"/>
                <w:rFonts w:ascii="Times New Roman" w:hAnsi="Times New Roman"/>
                <w:color w:val="252525"/>
                <w:sz w:val="28"/>
                <w:szCs w:val="28"/>
                <w:shd w:val="clear" w:color="auto" w:fill="FFFFFF"/>
                <w:lang w:val="vi-VN"/>
              </w:rPr>
              <w:t> </w:t>
            </w:r>
            <w:hyperlink r:id="rId9" w:tooltip="Thất nghiệp" w:history="1">
              <w:r w:rsidRPr="00CF4ADE">
                <w:rPr>
                  <w:rStyle w:val="Hyperlink"/>
                  <w:rFonts w:ascii="Times New Roman" w:hAnsi="Times New Roman"/>
                  <w:color w:val="0B0080"/>
                  <w:sz w:val="28"/>
                  <w:szCs w:val="28"/>
                  <w:shd w:val="clear" w:color="auto" w:fill="FFFFFF"/>
                  <w:lang w:val="vi-VN"/>
                </w:rPr>
                <w:t>thất nghiệp</w:t>
              </w:r>
            </w:hyperlink>
            <w:r w:rsidRPr="00CF4ADE">
              <w:rPr>
                <w:rFonts w:ascii="Times New Roman" w:hAnsi="Times New Roman"/>
                <w:color w:val="252525"/>
                <w:sz w:val="28"/>
                <w:szCs w:val="28"/>
                <w:shd w:val="clear" w:color="auto" w:fill="FFFFFF"/>
                <w:lang w:val="vi-VN"/>
              </w:rPr>
              <w:t xml:space="preserve">. </w:t>
            </w:r>
          </w:p>
          <w:p w:rsidR="00FC7859" w:rsidRPr="00CF4ADE" w:rsidRDefault="00FC7859" w:rsidP="00DE7477">
            <w:pPr>
              <w:jc w:val="both"/>
              <w:rPr>
                <w:rFonts w:ascii="Times New Roman" w:hAnsi="Times New Roman"/>
                <w:color w:val="252525"/>
                <w:sz w:val="28"/>
                <w:szCs w:val="28"/>
                <w:shd w:val="clear" w:color="auto" w:fill="FFFFFF"/>
                <w:lang w:val="vi-VN"/>
              </w:rPr>
            </w:pPr>
            <w:r w:rsidRPr="00CF4ADE">
              <w:rPr>
                <w:rFonts w:ascii="Times New Roman" w:hAnsi="Times New Roman"/>
                <w:color w:val="252525"/>
                <w:sz w:val="28"/>
                <w:szCs w:val="28"/>
                <w:shd w:val="clear" w:color="auto" w:fill="FFFFFF"/>
                <w:lang w:val="vi-VN"/>
              </w:rPr>
              <w:t>Khi đến với văn chương, ông nhanh chóng được người đọc chú ý, nhất là qua truyện</w:t>
            </w:r>
            <w:r w:rsidRPr="00CF4ADE">
              <w:rPr>
                <w:rStyle w:val="apple-converted-space"/>
                <w:rFonts w:ascii="Times New Roman" w:hAnsi="Times New Roman"/>
                <w:color w:val="252525"/>
                <w:sz w:val="28"/>
                <w:szCs w:val="28"/>
                <w:shd w:val="clear" w:color="auto" w:fill="FFFFFF"/>
                <w:lang w:val="vi-VN"/>
              </w:rPr>
              <w:t> </w:t>
            </w:r>
            <w:hyperlink r:id="rId10" w:tooltip="Dế Mèn phiêu lưu ký" w:history="1">
              <w:r w:rsidRPr="00CF4ADE">
                <w:rPr>
                  <w:rStyle w:val="Hyperlink"/>
                  <w:rFonts w:ascii="Times New Roman" w:hAnsi="Times New Roman"/>
                  <w:i/>
                  <w:iCs/>
                  <w:color w:val="0B0080"/>
                  <w:sz w:val="28"/>
                  <w:szCs w:val="28"/>
                  <w:shd w:val="clear" w:color="auto" w:fill="FFFFFF"/>
                  <w:lang w:val="vi-VN"/>
                </w:rPr>
                <w:t>Dế Mèn phiêu lưu ký</w:t>
              </w:r>
            </w:hyperlink>
            <w:r w:rsidRPr="00CF4ADE">
              <w:rPr>
                <w:rFonts w:ascii="Times New Roman" w:hAnsi="Times New Roman"/>
                <w:color w:val="252525"/>
                <w:sz w:val="28"/>
                <w:szCs w:val="28"/>
                <w:shd w:val="clear" w:color="auto" w:fill="FFFFFF"/>
                <w:lang w:val="vi-VN"/>
              </w:rPr>
              <w:t xml:space="preserve">. </w:t>
            </w:r>
          </w:p>
          <w:p w:rsidR="00FC7859" w:rsidRPr="00CF4ADE" w:rsidRDefault="00FC7859" w:rsidP="00DE7477">
            <w:pPr>
              <w:jc w:val="both"/>
              <w:rPr>
                <w:rFonts w:ascii="Times New Roman" w:hAnsi="Times New Roman"/>
                <w:color w:val="252525"/>
                <w:sz w:val="28"/>
                <w:szCs w:val="28"/>
                <w:shd w:val="clear" w:color="auto" w:fill="FFFFFF"/>
                <w:lang w:val="vi-VN"/>
              </w:rPr>
            </w:pPr>
            <w:r w:rsidRPr="00CF4ADE">
              <w:rPr>
                <w:rFonts w:ascii="Times New Roman" w:hAnsi="Times New Roman"/>
                <w:b/>
                <w:color w:val="252525"/>
                <w:sz w:val="28"/>
                <w:szCs w:val="28"/>
                <w:u w:val="single"/>
                <w:shd w:val="clear" w:color="auto" w:fill="FFFFFF"/>
                <w:lang w:val="vi-VN"/>
              </w:rPr>
              <w:t>Chiếu:</w:t>
            </w:r>
            <w:r w:rsidRPr="00CF4ADE">
              <w:rPr>
                <w:rFonts w:ascii="Times New Roman" w:hAnsi="Times New Roman"/>
                <w:color w:val="252525"/>
                <w:sz w:val="28"/>
                <w:szCs w:val="28"/>
                <w:shd w:val="clear" w:color="auto" w:fill="FFFFFF"/>
                <w:lang w:val="vi-VN"/>
              </w:rPr>
              <w:t xml:space="preserve"> Sau hơn sáu mươi năm lao động nghệ thuật, ông đã có hơn 100</w:t>
            </w:r>
            <w:r w:rsidRPr="00CF4ADE">
              <w:rPr>
                <w:rStyle w:val="apple-converted-space"/>
                <w:rFonts w:ascii="Times New Roman" w:hAnsi="Times New Roman"/>
                <w:color w:val="252525"/>
                <w:sz w:val="28"/>
                <w:szCs w:val="28"/>
                <w:shd w:val="clear" w:color="auto" w:fill="FFFFFF"/>
                <w:lang w:val="vi-VN"/>
              </w:rPr>
              <w:t> </w:t>
            </w:r>
            <w:hyperlink r:id="rId11" w:tooltip="Tác phẩm (trang chưa được viết)" w:history="1">
              <w:r w:rsidRPr="00CF4ADE">
                <w:rPr>
                  <w:rStyle w:val="Hyperlink"/>
                  <w:rFonts w:ascii="Times New Roman" w:hAnsi="Times New Roman"/>
                  <w:color w:val="A55858"/>
                  <w:sz w:val="28"/>
                  <w:szCs w:val="28"/>
                  <w:shd w:val="clear" w:color="auto" w:fill="FFFFFF"/>
                  <w:lang w:val="vi-VN"/>
                </w:rPr>
                <w:t>tác phẩm</w:t>
              </w:r>
            </w:hyperlink>
            <w:r w:rsidRPr="00CF4ADE">
              <w:rPr>
                <w:rStyle w:val="apple-converted-space"/>
                <w:rFonts w:ascii="Times New Roman" w:hAnsi="Times New Roman"/>
                <w:color w:val="252525"/>
                <w:sz w:val="28"/>
                <w:szCs w:val="28"/>
                <w:shd w:val="clear" w:color="auto" w:fill="FFFFFF"/>
                <w:lang w:val="vi-VN"/>
              </w:rPr>
              <w:t> </w:t>
            </w:r>
            <w:r w:rsidRPr="00CF4ADE">
              <w:rPr>
                <w:rFonts w:ascii="Times New Roman" w:hAnsi="Times New Roman"/>
                <w:color w:val="252525"/>
                <w:sz w:val="28"/>
                <w:szCs w:val="28"/>
                <w:shd w:val="clear" w:color="auto" w:fill="FFFFFF"/>
                <w:lang w:val="vi-VN"/>
              </w:rPr>
              <w:t>thuộc nhiều</w:t>
            </w:r>
            <w:r w:rsidRPr="00CF4ADE">
              <w:rPr>
                <w:rStyle w:val="apple-converted-space"/>
                <w:rFonts w:ascii="Times New Roman" w:hAnsi="Times New Roman"/>
                <w:color w:val="252525"/>
                <w:sz w:val="28"/>
                <w:szCs w:val="28"/>
                <w:shd w:val="clear" w:color="auto" w:fill="FFFFFF"/>
                <w:lang w:val="vi-VN"/>
              </w:rPr>
              <w:t> </w:t>
            </w:r>
            <w:hyperlink r:id="rId12" w:tooltip="Thể loại" w:history="1">
              <w:r w:rsidRPr="00CF4ADE">
                <w:rPr>
                  <w:rStyle w:val="Hyperlink"/>
                  <w:rFonts w:ascii="Times New Roman" w:hAnsi="Times New Roman"/>
                  <w:color w:val="0B0080"/>
                  <w:sz w:val="28"/>
                  <w:szCs w:val="28"/>
                  <w:shd w:val="clear" w:color="auto" w:fill="FFFFFF"/>
                  <w:lang w:val="vi-VN"/>
                </w:rPr>
                <w:t>thể loại</w:t>
              </w:r>
            </w:hyperlink>
            <w:r w:rsidRPr="00CF4ADE">
              <w:rPr>
                <w:rStyle w:val="apple-converted-space"/>
                <w:rFonts w:ascii="Times New Roman" w:hAnsi="Times New Roman"/>
                <w:color w:val="252525"/>
                <w:sz w:val="28"/>
                <w:szCs w:val="28"/>
                <w:shd w:val="clear" w:color="auto" w:fill="FFFFFF"/>
                <w:lang w:val="vi-VN"/>
              </w:rPr>
              <w:t> </w:t>
            </w:r>
            <w:r w:rsidRPr="00CF4ADE">
              <w:rPr>
                <w:rFonts w:ascii="Times New Roman" w:hAnsi="Times New Roman"/>
                <w:color w:val="252525"/>
                <w:sz w:val="28"/>
                <w:szCs w:val="28"/>
                <w:shd w:val="clear" w:color="auto" w:fill="FFFFFF"/>
                <w:lang w:val="vi-VN"/>
              </w:rPr>
              <w:t>khác nhau:</w:t>
            </w:r>
            <w:r w:rsidRPr="00CF4ADE">
              <w:rPr>
                <w:rStyle w:val="apple-converted-space"/>
                <w:rFonts w:ascii="Times New Roman" w:hAnsi="Times New Roman"/>
                <w:color w:val="252525"/>
                <w:sz w:val="28"/>
                <w:szCs w:val="28"/>
                <w:shd w:val="clear" w:color="auto" w:fill="FFFFFF"/>
                <w:lang w:val="vi-VN"/>
              </w:rPr>
              <w:t> </w:t>
            </w:r>
            <w:hyperlink r:id="rId13" w:tooltip="Truyện ngắn" w:history="1">
              <w:r w:rsidRPr="00CF4ADE">
                <w:rPr>
                  <w:rStyle w:val="Hyperlink"/>
                  <w:rFonts w:ascii="Times New Roman" w:hAnsi="Times New Roman"/>
                  <w:color w:val="0B0080"/>
                  <w:sz w:val="28"/>
                  <w:szCs w:val="28"/>
                  <w:shd w:val="clear" w:color="auto" w:fill="FFFFFF"/>
                  <w:lang w:val="vi-VN"/>
                </w:rPr>
                <w:t>truyện ngắn</w:t>
              </w:r>
            </w:hyperlink>
            <w:r w:rsidRPr="00CF4ADE">
              <w:rPr>
                <w:rFonts w:ascii="Times New Roman" w:hAnsi="Times New Roman"/>
                <w:color w:val="252525"/>
                <w:sz w:val="28"/>
                <w:szCs w:val="28"/>
                <w:shd w:val="clear" w:color="auto" w:fill="FFFFFF"/>
                <w:lang w:val="vi-VN"/>
              </w:rPr>
              <w:t>, truyện dài,</w:t>
            </w:r>
            <w:r w:rsidRPr="00CF4ADE">
              <w:rPr>
                <w:rStyle w:val="apple-converted-space"/>
                <w:rFonts w:ascii="Times New Roman" w:hAnsi="Times New Roman"/>
                <w:color w:val="252525"/>
                <w:sz w:val="28"/>
                <w:szCs w:val="28"/>
                <w:shd w:val="clear" w:color="auto" w:fill="FFFFFF"/>
                <w:lang w:val="vi-VN"/>
              </w:rPr>
              <w:t> </w:t>
            </w:r>
            <w:hyperlink r:id="rId14" w:tooltip="Hồi ký" w:history="1">
              <w:r w:rsidRPr="00CF4ADE">
                <w:rPr>
                  <w:rStyle w:val="Hyperlink"/>
                  <w:rFonts w:ascii="Times New Roman" w:hAnsi="Times New Roman"/>
                  <w:color w:val="0B0080"/>
                  <w:sz w:val="28"/>
                  <w:szCs w:val="28"/>
                  <w:shd w:val="clear" w:color="auto" w:fill="FFFFFF"/>
                  <w:lang w:val="vi-VN"/>
                </w:rPr>
                <w:t>hồi ký</w:t>
              </w:r>
            </w:hyperlink>
            <w:r w:rsidRPr="00CF4ADE">
              <w:rPr>
                <w:rFonts w:ascii="Times New Roman" w:hAnsi="Times New Roman"/>
                <w:color w:val="252525"/>
                <w:sz w:val="28"/>
                <w:szCs w:val="28"/>
                <w:shd w:val="clear" w:color="auto" w:fill="FFFFFF"/>
                <w:lang w:val="vi-VN"/>
              </w:rPr>
              <w:t>,</w:t>
            </w:r>
            <w:r w:rsidRPr="00CF4ADE">
              <w:rPr>
                <w:rStyle w:val="apple-converted-space"/>
                <w:rFonts w:ascii="Times New Roman" w:hAnsi="Times New Roman"/>
                <w:color w:val="252525"/>
                <w:sz w:val="28"/>
                <w:szCs w:val="28"/>
                <w:shd w:val="clear" w:color="auto" w:fill="FFFFFF"/>
                <w:lang w:val="vi-VN"/>
              </w:rPr>
              <w:t> </w:t>
            </w:r>
            <w:hyperlink r:id="rId15" w:tooltip="Kịch bản phim" w:history="1">
              <w:r w:rsidRPr="00CF4ADE">
                <w:rPr>
                  <w:rStyle w:val="Hyperlink"/>
                  <w:rFonts w:ascii="Times New Roman" w:hAnsi="Times New Roman"/>
                  <w:color w:val="0B0080"/>
                  <w:sz w:val="28"/>
                  <w:szCs w:val="28"/>
                  <w:shd w:val="clear" w:color="auto" w:fill="FFFFFF"/>
                  <w:lang w:val="vi-VN"/>
                </w:rPr>
                <w:t>kịch bản phim</w:t>
              </w:r>
            </w:hyperlink>
            <w:r w:rsidRPr="00CF4ADE">
              <w:rPr>
                <w:rFonts w:ascii="Times New Roman" w:hAnsi="Times New Roman"/>
                <w:color w:val="252525"/>
                <w:sz w:val="28"/>
                <w:szCs w:val="28"/>
                <w:shd w:val="clear" w:color="auto" w:fill="FFFFFF"/>
                <w:lang w:val="vi-VN"/>
              </w:rPr>
              <w:t>,</w:t>
            </w:r>
            <w:r w:rsidRPr="00CF4ADE">
              <w:rPr>
                <w:rStyle w:val="apple-converted-space"/>
                <w:rFonts w:ascii="Times New Roman" w:hAnsi="Times New Roman"/>
                <w:color w:val="252525"/>
                <w:sz w:val="28"/>
                <w:szCs w:val="28"/>
                <w:shd w:val="clear" w:color="auto" w:fill="FFFFFF"/>
                <w:lang w:val="vi-VN"/>
              </w:rPr>
              <w:t> </w:t>
            </w:r>
            <w:hyperlink r:id="rId16" w:tooltip="Tiểu luận" w:history="1">
              <w:r w:rsidRPr="00CF4ADE">
                <w:rPr>
                  <w:rStyle w:val="Hyperlink"/>
                  <w:rFonts w:ascii="Times New Roman" w:hAnsi="Times New Roman"/>
                  <w:color w:val="0B0080"/>
                  <w:sz w:val="28"/>
                  <w:szCs w:val="28"/>
                  <w:shd w:val="clear" w:color="auto" w:fill="FFFFFF"/>
                  <w:lang w:val="vi-VN"/>
                </w:rPr>
                <w:t>tiểu luận</w:t>
              </w:r>
            </w:hyperlink>
            <w:r w:rsidRPr="00CF4ADE">
              <w:rPr>
                <w:rStyle w:val="apple-converted-space"/>
                <w:rFonts w:ascii="Times New Roman" w:hAnsi="Times New Roman"/>
                <w:color w:val="252525"/>
                <w:sz w:val="28"/>
                <w:szCs w:val="28"/>
                <w:shd w:val="clear" w:color="auto" w:fill="FFFFFF"/>
                <w:lang w:val="vi-VN"/>
              </w:rPr>
              <w:t> </w:t>
            </w:r>
            <w:r w:rsidRPr="00CF4ADE">
              <w:rPr>
                <w:rFonts w:ascii="Times New Roman" w:hAnsi="Times New Roman"/>
                <w:color w:val="252525"/>
                <w:sz w:val="28"/>
                <w:szCs w:val="28"/>
                <w:shd w:val="clear" w:color="auto" w:fill="FFFFFF"/>
                <w:lang w:val="vi-VN"/>
              </w:rPr>
              <w:t>và</w:t>
            </w:r>
            <w:r w:rsidRPr="00CF4ADE">
              <w:rPr>
                <w:rStyle w:val="apple-converted-space"/>
                <w:rFonts w:ascii="Times New Roman" w:hAnsi="Times New Roman"/>
                <w:color w:val="252525"/>
                <w:sz w:val="28"/>
                <w:szCs w:val="28"/>
                <w:shd w:val="clear" w:color="auto" w:fill="FFFFFF"/>
                <w:lang w:val="vi-VN"/>
              </w:rPr>
              <w:t> </w:t>
            </w:r>
            <w:hyperlink r:id="rId17" w:tooltip="Trải nghiệm" w:history="1">
              <w:r w:rsidRPr="00CF4ADE">
                <w:rPr>
                  <w:rStyle w:val="Hyperlink"/>
                  <w:rFonts w:ascii="Times New Roman" w:hAnsi="Times New Roman"/>
                  <w:color w:val="0B0080"/>
                  <w:sz w:val="28"/>
                  <w:szCs w:val="28"/>
                  <w:shd w:val="clear" w:color="auto" w:fill="FFFFFF"/>
                  <w:lang w:val="vi-VN"/>
                </w:rPr>
                <w:t>kinh nghiệm</w:t>
              </w:r>
            </w:hyperlink>
            <w:r w:rsidRPr="00CF4ADE">
              <w:rPr>
                <w:rStyle w:val="apple-converted-space"/>
                <w:rFonts w:ascii="Times New Roman" w:hAnsi="Times New Roman"/>
                <w:color w:val="252525"/>
                <w:sz w:val="28"/>
                <w:szCs w:val="28"/>
                <w:shd w:val="clear" w:color="auto" w:fill="FFFFFF"/>
                <w:lang w:val="vi-VN"/>
              </w:rPr>
              <w:t> </w:t>
            </w:r>
            <w:r w:rsidRPr="00CF4ADE">
              <w:rPr>
                <w:rFonts w:ascii="Times New Roman" w:hAnsi="Times New Roman"/>
                <w:color w:val="252525"/>
                <w:sz w:val="28"/>
                <w:szCs w:val="28"/>
                <w:shd w:val="clear" w:color="auto" w:fill="FFFFFF"/>
                <w:lang w:val="vi-VN"/>
              </w:rPr>
              <w:t>sáng tác.</w:t>
            </w:r>
          </w:p>
          <w:p w:rsidR="00FC7859" w:rsidRPr="00CF4ADE" w:rsidRDefault="00FC7859" w:rsidP="00DE7477">
            <w:pPr>
              <w:jc w:val="both"/>
              <w:rPr>
                <w:rFonts w:ascii="Times New Roman" w:hAnsi="Times New Roman"/>
                <w:color w:val="252525"/>
                <w:sz w:val="28"/>
                <w:szCs w:val="28"/>
                <w:shd w:val="clear" w:color="auto" w:fill="FFFFFF"/>
                <w:lang w:val="vi-VN"/>
              </w:rPr>
            </w:pPr>
            <w:r w:rsidRPr="00CF4ADE">
              <w:rPr>
                <w:rFonts w:ascii="Times New Roman" w:hAnsi="Times New Roman"/>
                <w:b/>
                <w:color w:val="252525"/>
                <w:sz w:val="28"/>
                <w:szCs w:val="28"/>
                <w:u w:val="single"/>
                <w:shd w:val="clear" w:color="auto" w:fill="FFFFFF"/>
                <w:lang w:val="vi-VN"/>
              </w:rPr>
              <w:t>Chiếu:</w:t>
            </w:r>
            <w:r w:rsidRPr="00CF4ADE">
              <w:rPr>
                <w:rFonts w:ascii="Times New Roman" w:hAnsi="Times New Roman"/>
                <w:color w:val="252525"/>
                <w:sz w:val="28"/>
                <w:szCs w:val="28"/>
                <w:shd w:val="clear" w:color="auto" w:fill="FFFFFF"/>
                <w:lang w:val="vi-VN"/>
              </w:rPr>
              <w:t xml:space="preserve"> Với nhiều tp đc giải thưởng văn học nghệ thuật</w:t>
            </w:r>
          </w:p>
          <w:p w:rsidR="00FC7859" w:rsidRPr="00CF4ADE" w:rsidRDefault="00FC7859" w:rsidP="00DE7477">
            <w:pPr>
              <w:rPr>
                <w:rFonts w:ascii="Times New Roman" w:hAnsi="Times New Roman"/>
                <w:b/>
                <w:i/>
                <w:sz w:val="28"/>
                <w:szCs w:val="28"/>
                <w:lang w:val="vi-VN"/>
              </w:rPr>
            </w:pPr>
            <w:r w:rsidRPr="00CF4ADE">
              <w:rPr>
                <w:rFonts w:ascii="Times New Roman" w:hAnsi="Times New Roman"/>
                <w:b/>
                <w:i/>
                <w:sz w:val="28"/>
                <w:szCs w:val="28"/>
                <w:lang w:val="vi-VN"/>
              </w:rPr>
              <w:t>?Tô Hoài nổi tiếng khi viết truyện cho thiếu nhi Kể 1 số tp tiêu biểu của Tô Hoài viết cho thiếu nhi?</w:t>
            </w:r>
          </w:p>
          <w:p w:rsidR="00FC7859" w:rsidRPr="00CF4ADE" w:rsidRDefault="00FC7859" w:rsidP="00DE7477">
            <w:pPr>
              <w:rPr>
                <w:rFonts w:ascii="Times New Roman" w:hAnsi="Times New Roman"/>
                <w:b/>
                <w:sz w:val="28"/>
                <w:szCs w:val="28"/>
                <w:u w:val="single"/>
                <w:lang w:val="vi-VN"/>
              </w:rPr>
            </w:pPr>
            <w:r w:rsidRPr="00CF4ADE">
              <w:rPr>
                <w:rFonts w:ascii="Times New Roman" w:hAnsi="Times New Roman"/>
                <w:b/>
                <w:sz w:val="28"/>
                <w:szCs w:val="28"/>
                <w:u w:val="single"/>
                <w:lang w:val="vi-VN"/>
              </w:rPr>
              <w:t>Chiếu:</w:t>
            </w:r>
          </w:p>
          <w:p w:rsidR="00FC7859" w:rsidRPr="00CF4ADE" w:rsidRDefault="00FC7859" w:rsidP="00DE7477">
            <w:pPr>
              <w:rPr>
                <w:rFonts w:ascii="Times New Roman" w:hAnsi="Times New Roman"/>
                <w:sz w:val="28"/>
                <w:szCs w:val="28"/>
                <w:lang w:val="vi-VN"/>
              </w:rPr>
            </w:pPr>
            <w:r w:rsidRPr="00CF4ADE">
              <w:rPr>
                <w:rFonts w:ascii="Times New Roman" w:hAnsi="Times New Roman"/>
                <w:sz w:val="28"/>
                <w:szCs w:val="28"/>
                <w:lang w:val="vi-VN"/>
              </w:rPr>
              <w:t xml:space="preserve">-Tô Hoài đc ví là hạt ngọc của nền văn học VN với rất nhiều tp làm thổn thức độc giả mọi lứa tuổi. </w:t>
            </w:r>
          </w:p>
          <w:p w:rsidR="00FC7859" w:rsidRPr="00CF4ADE" w:rsidRDefault="00FC7859" w:rsidP="00DE7477">
            <w:pPr>
              <w:rPr>
                <w:rFonts w:ascii="Times New Roman" w:hAnsi="Times New Roman"/>
                <w:sz w:val="28"/>
                <w:szCs w:val="28"/>
                <w:lang w:val="vi-VN"/>
              </w:rPr>
            </w:pPr>
            <w:r w:rsidRPr="00CF4ADE">
              <w:rPr>
                <w:rFonts w:ascii="Times New Roman" w:hAnsi="Times New Roman"/>
                <w:sz w:val="28"/>
                <w:szCs w:val="28"/>
                <w:lang w:val="vi-VN"/>
              </w:rPr>
              <w:t>Nhiều tp của ông dc giới trẻ yêu mến và trở thành cuốn sách gối đầu giường từ những ngày còn thơ bé</w:t>
            </w:r>
          </w:p>
          <w:p w:rsidR="00FC7859" w:rsidRPr="00CF4ADE" w:rsidRDefault="00FC7859" w:rsidP="00DE7477">
            <w:pPr>
              <w:rPr>
                <w:rFonts w:ascii="Times New Roman" w:hAnsi="Times New Roman"/>
                <w:i/>
                <w:sz w:val="28"/>
                <w:szCs w:val="28"/>
                <w:lang w:val="vi-VN"/>
              </w:rPr>
            </w:pPr>
            <w:r w:rsidRPr="00CF4ADE">
              <w:rPr>
                <w:rFonts w:ascii="Times New Roman" w:hAnsi="Times New Roman"/>
                <w:sz w:val="28"/>
                <w:szCs w:val="28"/>
                <w:lang w:val="vi-VN"/>
              </w:rPr>
              <w:t xml:space="preserve">Dấu ấn của Tô Hoài còn in đậm trong những truyện loài vật, gắn liền với tuổi thơ nhiều bạn nhỏ như: </w:t>
            </w:r>
            <w:r w:rsidRPr="00CF4ADE">
              <w:rPr>
                <w:rFonts w:ascii="Times New Roman" w:hAnsi="Times New Roman"/>
                <w:i/>
                <w:sz w:val="28"/>
                <w:szCs w:val="28"/>
                <w:lang w:val="vi-VN"/>
              </w:rPr>
              <w:t>Chim chích lạc rừng, con mèo lười, đàn chim gáy, chuyện ông Gióng.</w:t>
            </w:r>
          </w:p>
          <w:p w:rsidR="00FC7859" w:rsidRPr="00CF4ADE" w:rsidRDefault="00644CAD" w:rsidP="00DE7477">
            <w:pPr>
              <w:rPr>
                <w:rFonts w:ascii="Times New Roman" w:hAnsi="Times New Roman"/>
                <w:b/>
                <w:i/>
                <w:sz w:val="28"/>
                <w:szCs w:val="28"/>
                <w:lang w:val="vi-VN"/>
              </w:rPr>
            </w:pPr>
            <w:r>
              <w:rPr>
                <w:rFonts w:ascii="Times New Roman" w:hAnsi="Times New Roman"/>
                <w:b/>
                <w:i/>
                <w:sz w:val="28"/>
                <w:szCs w:val="28"/>
                <w:lang w:val="vi-VN"/>
              </w:rPr>
              <w:t>*V</w:t>
            </w:r>
            <w:r w:rsidR="00FC7859" w:rsidRPr="00CF4ADE">
              <w:rPr>
                <w:rFonts w:ascii="Times New Roman" w:hAnsi="Times New Roman"/>
                <w:b/>
                <w:i/>
                <w:sz w:val="28"/>
                <w:szCs w:val="28"/>
                <w:lang w:val="vi-VN"/>
              </w:rPr>
              <w:t>ề truyện Dế Mèn phiêu lưu kí?</w:t>
            </w:r>
          </w:p>
          <w:p w:rsidR="00FC7859" w:rsidRPr="00CF4ADE" w:rsidRDefault="00FC7859" w:rsidP="00DE7477">
            <w:pPr>
              <w:rPr>
                <w:rFonts w:ascii="Times New Roman" w:hAnsi="Times New Roman"/>
                <w:b/>
                <w:sz w:val="28"/>
                <w:szCs w:val="28"/>
                <w:u w:val="single"/>
                <w:lang w:val="vi-VN"/>
              </w:rPr>
            </w:pPr>
            <w:r w:rsidRPr="00CF4ADE">
              <w:rPr>
                <w:rFonts w:ascii="Times New Roman" w:hAnsi="Times New Roman"/>
                <w:b/>
                <w:sz w:val="28"/>
                <w:szCs w:val="28"/>
                <w:u w:val="single"/>
                <w:lang w:val="vi-VN"/>
              </w:rPr>
              <w:t>Chiếu:</w:t>
            </w:r>
          </w:p>
          <w:p w:rsidR="00FC7859" w:rsidRPr="00CF4ADE" w:rsidRDefault="00FC7859" w:rsidP="00DE7477">
            <w:pPr>
              <w:rPr>
                <w:rFonts w:ascii="Times New Roman" w:hAnsi="Times New Roman"/>
                <w:color w:val="000000"/>
                <w:sz w:val="28"/>
                <w:szCs w:val="28"/>
                <w:shd w:val="clear" w:color="auto" w:fill="FFFFFF"/>
                <w:lang w:val="vi-VN"/>
              </w:rPr>
            </w:pPr>
            <w:r w:rsidRPr="00CF4ADE">
              <w:rPr>
                <w:rFonts w:ascii="Times New Roman" w:hAnsi="Times New Roman"/>
                <w:sz w:val="28"/>
                <w:szCs w:val="28"/>
                <w:lang w:val="vi-VN"/>
              </w:rPr>
              <w:t xml:space="preserve">-Tô Hoài từng chia sẻ, Dế Mèn phiêu lưu kí là tp đc ông khởi viết từ năm 17-18 tuổi. </w:t>
            </w:r>
            <w:r w:rsidRPr="00CF4ADE">
              <w:rPr>
                <w:rFonts w:ascii="Times New Roman" w:hAnsi="Times New Roman"/>
                <w:color w:val="000000"/>
                <w:sz w:val="28"/>
                <w:szCs w:val="28"/>
                <w:shd w:val="clear" w:color="auto" w:fill="FFFFFF"/>
                <w:lang w:val="vi-VN"/>
              </w:rPr>
              <w:t xml:space="preserve">Bối cảnh cuộc phiêu lưu của Dế Mèn chính là vùng Nghĩa Đô ven sông Tô Lịch, nơi nhà văn dành cả tuổi thơ của mình ở đó với trò chơi </w:t>
            </w:r>
            <w:r w:rsidRPr="00CF4ADE">
              <w:rPr>
                <w:rFonts w:ascii="Times New Roman" w:hAnsi="Times New Roman"/>
                <w:color w:val="000000"/>
                <w:sz w:val="28"/>
                <w:szCs w:val="28"/>
                <w:shd w:val="clear" w:color="auto" w:fill="FFFFFF"/>
                <w:lang w:val="vi-VN"/>
              </w:rPr>
              <w:lastRenderedPageBreak/>
              <w:t>đấu dế, đúc dế.</w:t>
            </w:r>
          </w:p>
          <w:p w:rsidR="00FC7859" w:rsidRPr="00CF4ADE" w:rsidRDefault="00FC7859" w:rsidP="00DE7477">
            <w:pPr>
              <w:shd w:val="clear" w:color="auto" w:fill="FFFFFF"/>
              <w:jc w:val="both"/>
              <w:rPr>
                <w:rFonts w:ascii="Times New Roman" w:hAnsi="Times New Roman"/>
                <w:color w:val="000000"/>
                <w:sz w:val="28"/>
                <w:szCs w:val="28"/>
                <w:lang w:val="vi-VN"/>
              </w:rPr>
            </w:pPr>
            <w:r w:rsidRPr="00CF4ADE">
              <w:rPr>
                <w:rFonts w:ascii="Times New Roman" w:hAnsi="Times New Roman"/>
                <w:color w:val="000000"/>
                <w:sz w:val="28"/>
                <w:szCs w:val="28"/>
                <w:lang w:val="vi-VN"/>
              </w:rPr>
              <w:t xml:space="preserve">      Tô Hoài từng kể về tuổi thơ của mình: "...Cái thuở bé sao mà lâu thế, dài thế. Bắt châu chấu bán cho người chơi chim họa mi. Bán không hết thì vặt cánh, bóp bụng, rang khan với muối, ăn vã. Rồi thì kéo bọn đi hun chuột đồng, chuột luộc, chuột rán đều ngon. </w:t>
            </w:r>
          </w:p>
          <w:p w:rsidR="00FC7859" w:rsidRPr="00CF4ADE" w:rsidRDefault="00FC7859" w:rsidP="00DE7477">
            <w:pPr>
              <w:shd w:val="clear" w:color="auto" w:fill="FFFFFF"/>
              <w:jc w:val="both"/>
              <w:rPr>
                <w:rFonts w:ascii="Times New Roman" w:hAnsi="Times New Roman"/>
                <w:color w:val="000000"/>
                <w:sz w:val="28"/>
                <w:szCs w:val="28"/>
                <w:lang w:val="vi-VN"/>
              </w:rPr>
            </w:pPr>
          </w:p>
          <w:p w:rsidR="00FC7859" w:rsidRPr="00CF4ADE" w:rsidRDefault="00FC7859" w:rsidP="00DE7477">
            <w:pPr>
              <w:shd w:val="clear" w:color="auto" w:fill="FFFFFF"/>
              <w:jc w:val="both"/>
              <w:rPr>
                <w:rFonts w:ascii="Times New Roman" w:hAnsi="Times New Roman"/>
                <w:color w:val="000000"/>
                <w:sz w:val="28"/>
                <w:szCs w:val="28"/>
                <w:lang w:val="vi-VN"/>
              </w:rPr>
            </w:pPr>
            <w:r w:rsidRPr="00CF4ADE">
              <w:rPr>
                <w:rFonts w:ascii="Times New Roman" w:hAnsi="Times New Roman"/>
                <w:color w:val="000000"/>
                <w:sz w:val="28"/>
                <w:szCs w:val="28"/>
                <w:lang w:val="vi-VN"/>
              </w:rPr>
              <w:t xml:space="preserve"> Quả sấu, quả nhót dầm nước mắm ớt, bây giờ đến mùa vẫn nhớ thèm và nói đến vẫn còn tứa nước rãi. Hôm nắng hanh thì lùng các bụi tre bắt rắn ráo ra phơi mình.</w:t>
            </w:r>
          </w:p>
          <w:p w:rsidR="00FC7859" w:rsidRPr="00CF4ADE" w:rsidRDefault="00FC7859" w:rsidP="00DE7477">
            <w:pPr>
              <w:rPr>
                <w:rFonts w:ascii="Times New Roman" w:hAnsi="Times New Roman"/>
                <w:color w:val="000000"/>
                <w:sz w:val="28"/>
                <w:szCs w:val="28"/>
                <w:shd w:val="clear" w:color="auto" w:fill="FFFFFF"/>
                <w:lang w:val="vi-VN"/>
              </w:rPr>
            </w:pPr>
            <w:r w:rsidRPr="00CF4ADE">
              <w:rPr>
                <w:rFonts w:ascii="Times New Roman" w:hAnsi="Times New Roman"/>
                <w:color w:val="000000"/>
                <w:sz w:val="28"/>
                <w:szCs w:val="28"/>
                <w:shd w:val="clear" w:color="auto" w:fill="FFFFFF"/>
                <w:lang w:val="vi-VN"/>
              </w:rPr>
              <w:t xml:space="preserve">      Chính tuổi thơ trong trẻo, hồn nhiên ấy đã vun đắp cho tâm hồn nhà văn sự giàu có về thế giới tự nhiên, giúp cho trang viết của Tô Hoài luôn níu kéo được người đọc. Chất văn của Tô Hoài hiền như củ khoai, con kiến, như bài đồng dao, như con chim sẻ ríu rít giữa trưa hè...</w:t>
            </w:r>
          </w:p>
          <w:p w:rsidR="00FC7859" w:rsidRPr="00CF4ADE" w:rsidRDefault="00FC7859" w:rsidP="00DE7477">
            <w:pPr>
              <w:rPr>
                <w:rFonts w:ascii="Times New Roman" w:hAnsi="Times New Roman"/>
                <w:b/>
                <w:color w:val="000000"/>
                <w:sz w:val="28"/>
                <w:szCs w:val="28"/>
                <w:u w:val="single"/>
                <w:shd w:val="clear" w:color="auto" w:fill="FFFFFF"/>
                <w:lang w:val="vi-VN"/>
              </w:rPr>
            </w:pPr>
            <w:r w:rsidRPr="00CF4ADE">
              <w:rPr>
                <w:rFonts w:ascii="Times New Roman" w:hAnsi="Times New Roman"/>
                <w:b/>
                <w:color w:val="000000"/>
                <w:sz w:val="28"/>
                <w:szCs w:val="28"/>
                <w:u w:val="single"/>
                <w:shd w:val="clear" w:color="auto" w:fill="FFFFFF"/>
                <w:lang w:val="vi-VN"/>
              </w:rPr>
              <w:t>Chiếu:</w:t>
            </w:r>
          </w:p>
          <w:p w:rsidR="00FC7859" w:rsidRPr="00CF4ADE" w:rsidRDefault="00FC7859" w:rsidP="008B5398">
            <w:pPr>
              <w:shd w:val="clear" w:color="auto" w:fill="FFFFFF"/>
              <w:jc w:val="both"/>
              <w:rPr>
                <w:rFonts w:ascii="Times New Roman" w:hAnsi="Times New Roman"/>
                <w:color w:val="000000"/>
                <w:sz w:val="28"/>
                <w:szCs w:val="28"/>
                <w:lang w:val="vi-VN"/>
              </w:rPr>
            </w:pPr>
            <w:r w:rsidRPr="00CF4ADE">
              <w:rPr>
                <w:rFonts w:ascii="Times New Roman" w:hAnsi="Times New Roman"/>
                <w:color w:val="000000"/>
                <w:sz w:val="28"/>
                <w:szCs w:val="28"/>
                <w:lang w:val="vi-VN"/>
              </w:rPr>
              <w:t>-Nội dung truyện là chuyến phiêu lưu kỳ thú và đầy sóng gió của Dế Mèn, cùng tình bạn với Dế Trũi, Dế Choắt, Châu Chấu Voi... để bao người được tắm mình trong sự sáng tạo, bay bổng. </w:t>
            </w:r>
          </w:p>
          <w:p w:rsidR="00FC7859" w:rsidRPr="00CF4ADE" w:rsidRDefault="00FC7859" w:rsidP="008B5398">
            <w:pPr>
              <w:shd w:val="clear" w:color="auto" w:fill="FFFFFF"/>
              <w:jc w:val="both"/>
              <w:rPr>
                <w:rFonts w:ascii="Times New Roman" w:hAnsi="Times New Roman"/>
                <w:color w:val="000000"/>
                <w:sz w:val="28"/>
                <w:szCs w:val="28"/>
                <w:lang w:val="vi-VN"/>
              </w:rPr>
            </w:pPr>
          </w:p>
          <w:p w:rsidR="00FC7859" w:rsidRPr="00CF4ADE" w:rsidRDefault="00FC7859" w:rsidP="008B5398">
            <w:pPr>
              <w:shd w:val="clear" w:color="auto" w:fill="FFFFFF"/>
              <w:jc w:val="both"/>
              <w:rPr>
                <w:rFonts w:ascii="Times New Roman" w:hAnsi="Times New Roman"/>
                <w:color w:val="000000"/>
                <w:sz w:val="28"/>
                <w:szCs w:val="28"/>
                <w:lang w:val="vi-VN"/>
              </w:rPr>
            </w:pPr>
            <w:r w:rsidRPr="00CF4ADE">
              <w:rPr>
                <w:rFonts w:ascii="Times New Roman" w:hAnsi="Times New Roman"/>
                <w:color w:val="000000"/>
                <w:sz w:val="28"/>
                <w:szCs w:val="28"/>
                <w:lang w:val="vi-VN"/>
              </w:rPr>
              <w:t>-Tác phẩm còn gợi lên một </w:t>
            </w:r>
            <w:hyperlink r:id="rId18" w:history="1">
              <w:r w:rsidRPr="00CF4ADE">
                <w:rPr>
                  <w:rFonts w:ascii="Times New Roman" w:hAnsi="Times New Roman"/>
                  <w:color w:val="0000FF"/>
                  <w:sz w:val="28"/>
                  <w:szCs w:val="28"/>
                  <w:lang w:val="vi-VN"/>
                </w:rPr>
                <w:t>xã hội</w:t>
              </w:r>
            </w:hyperlink>
            <w:r w:rsidRPr="00CF4ADE">
              <w:rPr>
                <w:rFonts w:ascii="Times New Roman" w:hAnsi="Times New Roman"/>
                <w:color w:val="000000"/>
                <w:sz w:val="28"/>
                <w:szCs w:val="28"/>
                <w:lang w:val="vi-VN"/>
              </w:rPr>
              <w:t> nông thôn Việt Nam qua hình tượng của các nhân vật như: tiên sinh Xén Tóc, võ sĩ Bọ Ngựa, đại vương Ếch Cốm...</w:t>
            </w:r>
          </w:p>
          <w:p w:rsidR="00FC7859" w:rsidRPr="00CF4ADE" w:rsidRDefault="00FC7859" w:rsidP="008B5398">
            <w:pPr>
              <w:rPr>
                <w:rFonts w:ascii="Times New Roman" w:hAnsi="Times New Roman"/>
                <w:b/>
                <w:sz w:val="28"/>
                <w:szCs w:val="28"/>
                <w:u w:val="single"/>
                <w:lang w:val="vi-VN"/>
              </w:rPr>
            </w:pPr>
            <w:r w:rsidRPr="00CF4ADE">
              <w:rPr>
                <w:rFonts w:ascii="Times New Roman" w:hAnsi="Times New Roman"/>
                <w:b/>
                <w:sz w:val="28"/>
                <w:szCs w:val="28"/>
                <w:u w:val="single"/>
                <w:lang w:val="vi-VN"/>
              </w:rPr>
              <w:t>Chiếu:</w:t>
            </w:r>
          </w:p>
          <w:p w:rsidR="00FC7859" w:rsidRPr="00CF4ADE" w:rsidRDefault="00FC7859" w:rsidP="008B5398">
            <w:pPr>
              <w:rPr>
                <w:rFonts w:ascii="Times New Roman" w:hAnsi="Times New Roman"/>
                <w:sz w:val="28"/>
                <w:szCs w:val="28"/>
                <w:lang w:val="vi-VN"/>
              </w:rPr>
            </w:pPr>
            <w:r w:rsidRPr="00CF4ADE">
              <w:rPr>
                <w:rFonts w:ascii="Times New Roman" w:hAnsi="Times New Roman"/>
                <w:sz w:val="28"/>
                <w:szCs w:val="28"/>
                <w:lang w:val="vi-VN"/>
              </w:rPr>
              <w:t>-Gồm 10 chương, đc tái bản nhiều lần và đc dịch ra gần 40 thứ tiếng trên thế giới.</w:t>
            </w:r>
          </w:p>
          <w:p w:rsidR="00FC7859" w:rsidRPr="00CF4ADE" w:rsidRDefault="00FC7859" w:rsidP="008B5398">
            <w:pPr>
              <w:rPr>
                <w:rFonts w:ascii="Times New Roman" w:hAnsi="Times New Roman"/>
                <w:iCs/>
                <w:color w:val="000000"/>
                <w:sz w:val="28"/>
                <w:szCs w:val="28"/>
                <w:shd w:val="clear" w:color="auto" w:fill="FFFFFF"/>
                <w:lang w:val="vi-VN"/>
              </w:rPr>
            </w:pPr>
            <w:r w:rsidRPr="00CF4ADE">
              <w:rPr>
                <w:rFonts w:ascii="Times New Roman" w:hAnsi="Times New Roman"/>
                <w:b/>
                <w:bCs/>
                <w:iCs/>
                <w:color w:val="000000"/>
                <w:sz w:val="28"/>
                <w:szCs w:val="28"/>
                <w:shd w:val="clear" w:color="auto" w:fill="FFFFFF"/>
                <w:lang w:val="vi-VN"/>
              </w:rPr>
              <w:t>Chương I :</w:t>
            </w:r>
          </w:p>
          <w:p w:rsidR="00FC7859" w:rsidRPr="00CF4ADE" w:rsidRDefault="00FC7859" w:rsidP="008B5398">
            <w:pPr>
              <w:rPr>
                <w:rFonts w:ascii="Times New Roman" w:hAnsi="Times New Roman"/>
                <w:iCs/>
                <w:color w:val="000000"/>
                <w:sz w:val="28"/>
                <w:szCs w:val="28"/>
                <w:shd w:val="clear" w:color="auto" w:fill="FFFFFF"/>
                <w:lang w:val="vi-VN"/>
              </w:rPr>
            </w:pPr>
            <w:r w:rsidRPr="00CF4ADE">
              <w:rPr>
                <w:rFonts w:ascii="Times New Roman" w:hAnsi="Times New Roman"/>
                <w:iCs/>
                <w:color w:val="000000"/>
                <w:sz w:val="28"/>
                <w:szCs w:val="28"/>
                <w:shd w:val="clear" w:color="auto" w:fill="FFFFFF"/>
                <w:lang w:val="vi-VN"/>
              </w:rPr>
              <w:t>Kể về lai lịch và bài học đường đời đầu  tiên của Dế Mèn.</w:t>
            </w:r>
          </w:p>
          <w:p w:rsidR="00FC7859" w:rsidRPr="00CF4ADE" w:rsidRDefault="00FC7859" w:rsidP="008B5398">
            <w:pPr>
              <w:rPr>
                <w:rFonts w:ascii="Times New Roman" w:hAnsi="Times New Roman"/>
                <w:b/>
                <w:bCs/>
                <w:iCs/>
                <w:color w:val="000000"/>
                <w:sz w:val="28"/>
                <w:szCs w:val="28"/>
                <w:shd w:val="clear" w:color="auto" w:fill="FFFFFF"/>
                <w:lang w:val="vi-VN"/>
              </w:rPr>
            </w:pPr>
            <w:r w:rsidRPr="00CF4ADE">
              <w:rPr>
                <w:rFonts w:ascii="Times New Roman" w:hAnsi="Times New Roman"/>
                <w:b/>
                <w:bCs/>
                <w:iCs/>
                <w:color w:val="000000"/>
                <w:sz w:val="28"/>
                <w:szCs w:val="28"/>
                <w:shd w:val="clear" w:color="auto" w:fill="FFFFFF"/>
                <w:lang w:val="vi-VN"/>
              </w:rPr>
              <w:t xml:space="preserve">Chương II, III: </w:t>
            </w:r>
          </w:p>
          <w:p w:rsidR="00FC7859" w:rsidRPr="00CF4ADE" w:rsidRDefault="00FC7859" w:rsidP="00DE7477">
            <w:pPr>
              <w:rPr>
                <w:rFonts w:ascii="Times New Roman" w:hAnsi="Times New Roman"/>
                <w:iCs/>
                <w:color w:val="000000"/>
                <w:sz w:val="28"/>
                <w:szCs w:val="28"/>
                <w:shd w:val="clear" w:color="auto" w:fill="FFFFFF"/>
                <w:lang w:val="vi-VN"/>
              </w:rPr>
            </w:pPr>
            <w:r w:rsidRPr="00CF4ADE">
              <w:rPr>
                <w:rFonts w:ascii="Times New Roman" w:hAnsi="Times New Roman"/>
                <w:iCs/>
                <w:color w:val="000000"/>
                <w:sz w:val="28"/>
                <w:szCs w:val="28"/>
                <w:shd w:val="clear" w:color="auto" w:fill="FFFFFF"/>
                <w:lang w:val="vi-VN"/>
              </w:rPr>
              <w:t>Kể chuyện Dế Mèn bị bọn trẻ con bắt đi chọi nhau với các con dế khác. Mèn trốn thoát. Trên đường về gặp chị Nhà Trò bị sa vào lưới của bọn Nhện độc ác.Mèn đánh tan bọn nhện cứu chị Nhà Trò yếu ớt.</w:t>
            </w:r>
          </w:p>
          <w:p w:rsidR="00FC7859" w:rsidRPr="00CF4ADE" w:rsidRDefault="00FC7859" w:rsidP="00DE7477">
            <w:pPr>
              <w:rPr>
                <w:rFonts w:ascii="Times New Roman" w:hAnsi="Times New Roman"/>
                <w:b/>
                <w:bCs/>
                <w:iCs/>
                <w:color w:val="000000"/>
                <w:sz w:val="28"/>
                <w:szCs w:val="28"/>
                <w:shd w:val="clear" w:color="auto" w:fill="FFFFFF"/>
                <w:lang w:val="vi-VN"/>
              </w:rPr>
            </w:pPr>
            <w:r w:rsidRPr="00CF4ADE">
              <w:rPr>
                <w:rFonts w:ascii="Times New Roman" w:hAnsi="Times New Roman"/>
                <w:b/>
                <w:bCs/>
                <w:iCs/>
                <w:color w:val="000000"/>
                <w:sz w:val="28"/>
                <w:szCs w:val="28"/>
                <w:shd w:val="clear" w:color="auto" w:fill="FFFFFF"/>
                <w:lang w:val="vi-VN"/>
              </w:rPr>
              <w:t>Bảy chương còn lại :</w:t>
            </w:r>
          </w:p>
          <w:p w:rsidR="00FC7859" w:rsidRPr="00CF4ADE" w:rsidRDefault="00FC7859" w:rsidP="00DE7477">
            <w:pPr>
              <w:rPr>
                <w:rFonts w:ascii="Times New Roman" w:hAnsi="Times New Roman"/>
                <w:iCs/>
                <w:color w:val="000000"/>
                <w:sz w:val="28"/>
                <w:szCs w:val="28"/>
                <w:shd w:val="clear" w:color="auto" w:fill="FFFFFF"/>
                <w:lang w:val="vi-VN"/>
              </w:rPr>
            </w:pPr>
            <w:r w:rsidRPr="00CF4ADE">
              <w:rPr>
                <w:rFonts w:ascii="Times New Roman" w:hAnsi="Times New Roman"/>
                <w:iCs/>
                <w:color w:val="000000"/>
                <w:sz w:val="28"/>
                <w:szCs w:val="28"/>
                <w:shd w:val="clear" w:color="auto" w:fill="FFFFFF"/>
                <w:lang w:val="vi-VN"/>
              </w:rPr>
              <w:t xml:space="preserve">Kể về cuộc phiêu lưu của Mèn cùng Trũi - người anh em kết nghĩa – không ít nguy hiểm, vất vả nhưng đầy ý nghĩa. </w:t>
            </w:r>
          </w:p>
          <w:p w:rsidR="00FC7859" w:rsidRPr="00CF4ADE" w:rsidRDefault="00FC7859" w:rsidP="00DE7477">
            <w:pPr>
              <w:rPr>
                <w:rFonts w:ascii="Times New Roman" w:hAnsi="Times New Roman"/>
                <w:sz w:val="28"/>
                <w:szCs w:val="28"/>
                <w:lang w:val="vi-VN"/>
              </w:rPr>
            </w:pPr>
            <w:r w:rsidRPr="00CF4ADE">
              <w:rPr>
                <w:rFonts w:ascii="Times New Roman" w:hAnsi="Times New Roman"/>
                <w:sz w:val="28"/>
                <w:szCs w:val="28"/>
                <w:lang w:val="vi-VN"/>
              </w:rPr>
              <w:t xml:space="preserve">TGiả viết tác phẩm vào khoảng 21 tuổi . Thời kì </w:t>
            </w:r>
          </w:p>
          <w:p w:rsidR="00FC7859" w:rsidRPr="00CF4ADE" w:rsidRDefault="00FC7859" w:rsidP="00DE7477">
            <w:pPr>
              <w:rPr>
                <w:rFonts w:ascii="Times New Roman" w:hAnsi="Times New Roman"/>
                <w:sz w:val="28"/>
                <w:szCs w:val="28"/>
                <w:lang w:val="vi-VN"/>
              </w:rPr>
            </w:pPr>
            <w:r w:rsidRPr="00CF4ADE">
              <w:rPr>
                <w:rFonts w:ascii="Times New Roman" w:hAnsi="Times New Roman"/>
                <w:sz w:val="28"/>
                <w:szCs w:val="28"/>
                <w:lang w:val="vi-VN"/>
              </w:rPr>
              <w:t xml:space="preserve">đó phong trào mặt trận dân tộc dân chủ Đông Dương rầm rộ lôi cuốn thanh niên giác ngộ chính trị CM. Các nhân vật: Mèn, Trũi đều được tác giả thể hiện cho những đường nét tư tưởng xã hội đó. Lí tưởng của Mèn là được đi khắp nơi hô hào mọi loài cùng xây dựng  thế giới đại đồng- thế giới công bằng không có áp bức chiến </w:t>
            </w:r>
            <w:r w:rsidRPr="00CF4ADE">
              <w:rPr>
                <w:rFonts w:ascii="Times New Roman" w:hAnsi="Times New Roman"/>
                <w:sz w:val="28"/>
                <w:szCs w:val="28"/>
                <w:lang w:val="vi-VN"/>
              </w:rPr>
              <w:lastRenderedPageBreak/>
              <w:t>tranh…)</w:t>
            </w:r>
          </w:p>
          <w:p w:rsidR="00FC7859" w:rsidRPr="00CF4ADE" w:rsidRDefault="00D77F60" w:rsidP="00DE7477">
            <w:pPr>
              <w:rPr>
                <w:rFonts w:ascii="Times New Roman" w:hAnsi="Times New Roman"/>
                <w:b/>
                <w:i/>
                <w:sz w:val="28"/>
                <w:szCs w:val="28"/>
                <w:lang w:val="vi-VN"/>
              </w:rPr>
            </w:pPr>
            <w:r w:rsidRPr="00CF4ADE">
              <w:rPr>
                <w:rFonts w:ascii="Times New Roman" w:hAnsi="Times New Roman"/>
                <w:b/>
                <w:i/>
                <w:sz w:val="28"/>
                <w:szCs w:val="28"/>
                <w:lang w:val="vi-VN"/>
              </w:rPr>
              <w:t>*X</w:t>
            </w:r>
            <w:r w:rsidR="00FC7859" w:rsidRPr="00CF4ADE">
              <w:rPr>
                <w:rFonts w:ascii="Times New Roman" w:hAnsi="Times New Roman"/>
                <w:b/>
                <w:i/>
                <w:sz w:val="28"/>
                <w:szCs w:val="28"/>
                <w:lang w:val="vi-VN"/>
              </w:rPr>
              <w:t>uất xứ của văn bản?</w:t>
            </w:r>
          </w:p>
          <w:p w:rsidR="00FC7859" w:rsidRPr="00CF4ADE" w:rsidRDefault="00FC7859" w:rsidP="00DE7477">
            <w:pPr>
              <w:rPr>
                <w:rFonts w:ascii="Times New Roman" w:hAnsi="Times New Roman"/>
                <w:b/>
                <w:sz w:val="28"/>
                <w:szCs w:val="28"/>
                <w:u w:val="single"/>
                <w:lang w:val="vi-VN"/>
              </w:rPr>
            </w:pPr>
            <w:r w:rsidRPr="00CF4ADE">
              <w:rPr>
                <w:rFonts w:ascii="Times New Roman" w:hAnsi="Times New Roman"/>
                <w:b/>
                <w:sz w:val="28"/>
                <w:szCs w:val="28"/>
                <w:u w:val="single"/>
                <w:lang w:val="vi-VN"/>
              </w:rPr>
              <w:t>Chiếu:</w:t>
            </w:r>
          </w:p>
          <w:p w:rsidR="00FC7859" w:rsidRPr="00CF4ADE" w:rsidRDefault="00FC7859" w:rsidP="00DE7477">
            <w:pPr>
              <w:rPr>
                <w:rFonts w:ascii="Times New Roman" w:hAnsi="Times New Roman"/>
                <w:sz w:val="28"/>
                <w:szCs w:val="28"/>
                <w:lang w:val="vi-VN"/>
              </w:rPr>
            </w:pPr>
            <w:r w:rsidRPr="00CF4ADE">
              <w:rPr>
                <w:rFonts w:ascii="Times New Roman" w:hAnsi="Times New Roman"/>
                <w:sz w:val="28"/>
                <w:szCs w:val="28"/>
                <w:lang w:val="vi-VN"/>
              </w:rPr>
              <w:t>Chương 1 kể về lai lịch và bài học đường đời của Mèn. Vậy chúng ta hãy xem lai lịch và bài học đường đời đầu tiên của Mèn là gì nhé</w:t>
            </w:r>
          </w:p>
          <w:p w:rsidR="00D77F60" w:rsidRPr="00884151" w:rsidRDefault="00D77F60" w:rsidP="00DE7477">
            <w:pPr>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GV bổ</w:t>
            </w:r>
            <w:r>
              <w:rPr>
                <w:rFonts w:ascii="Times New Roman" w:hAnsi="Times New Roman"/>
                <w:b/>
                <w:color w:val="000000" w:themeColor="text1"/>
                <w:sz w:val="28"/>
                <w:szCs w:val="28"/>
                <w:lang w:val="nl-NL"/>
              </w:rPr>
              <w:t xml:space="preserve"> sung:</w:t>
            </w:r>
          </w:p>
          <w:p w:rsidR="00FC7859"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 Đoạn đầu: Đọc giọng hào hứng, kiêu hãnh, to, vang</w:t>
            </w:r>
          </w:p>
          <w:p w:rsidR="00FC7859"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 Đoạn trên chị Cốc: Đọc giọng Mèn trịnh thượng, khó chịu.</w:t>
            </w:r>
          </w:p>
          <w:p w:rsidR="00FC7859"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 Giọng choắt: Yếu ớt, rên rỉ</w:t>
            </w:r>
          </w:p>
          <w:p w:rsidR="00FC7859"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 Đoạn cuối: Mèn hối hận, đọc giọng chậm buồn, sâu lắng.</w:t>
            </w:r>
          </w:p>
          <w:p w:rsidR="00FC7859"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Hs gt từ khó</w:t>
            </w:r>
          </w:p>
          <w:p w:rsidR="0050197C" w:rsidRPr="00CF4ADE" w:rsidRDefault="0050197C" w:rsidP="00DE7477">
            <w:pPr>
              <w:rPr>
                <w:rFonts w:ascii="Times New Roman" w:hAnsi="Times New Roman"/>
                <w:sz w:val="28"/>
                <w:szCs w:val="28"/>
                <w:lang w:val="nl-NL"/>
              </w:rPr>
            </w:pPr>
            <w:r w:rsidRPr="00CF4ADE">
              <w:rPr>
                <w:rFonts w:ascii="Times New Roman" w:hAnsi="Times New Roman"/>
                <w:sz w:val="28"/>
                <w:szCs w:val="28"/>
                <w:lang w:val="nl-NL"/>
              </w:rPr>
              <w:t>-Thể loại: Tiểu thuyết</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Thể loại của tác phẩm là văn xuôi- kí nhưng thực chất vẫn là một truyện "Tiểu thuyết đồng thoại" một sáng tác chủ yếu là tưởng tượng và nhân hoá</w:t>
            </w:r>
          </w:p>
          <w:p w:rsidR="00FC7859" w:rsidRPr="00CF4ADE" w:rsidRDefault="00FC7859" w:rsidP="00DE7477">
            <w:pPr>
              <w:rPr>
                <w:rFonts w:ascii="Times New Roman" w:hAnsi="Times New Roman"/>
                <w:iCs/>
                <w:color w:val="000000"/>
                <w:sz w:val="28"/>
                <w:szCs w:val="28"/>
                <w:shd w:val="clear" w:color="auto" w:fill="FFFFFF"/>
                <w:lang w:val="nl-NL"/>
              </w:rPr>
            </w:pPr>
            <w:r w:rsidRPr="00CF4ADE">
              <w:rPr>
                <w:rFonts w:ascii="Times New Roman" w:hAnsi="Times New Roman"/>
                <w:sz w:val="28"/>
                <w:szCs w:val="28"/>
                <w:lang w:val="nl-NL"/>
              </w:rPr>
              <w:t xml:space="preserve"> (</w:t>
            </w:r>
            <w:r w:rsidRPr="00CF4ADE">
              <w:rPr>
                <w:rFonts w:ascii="Times New Roman" w:hAnsi="Times New Roman"/>
                <w:iCs/>
                <w:color w:val="000000"/>
                <w:sz w:val="28"/>
                <w:szCs w:val="28"/>
                <w:shd w:val="clear" w:color="auto" w:fill="FFFFFF"/>
                <w:lang w:val="nl-NL"/>
              </w:rPr>
              <w:t>Truyện đồng thoại: một thể loại tự sự hiện đại dành cho trẻ em, sử dụng hình thức nhân cách hóa loài vật, kể chuyện vật mà gợi chuyện người nhằm đưa đến cho các em những bài học giáo dục về nhận thức và thẩm mĩ...)</w:t>
            </w:r>
          </w:p>
          <w:p w:rsidR="00FC7859"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 Đây là tác phẩm văn học hiện đại lại nhiều lần nhất được chuyển thể thành phim hoạt hình, múa rối được khán giả, độc giả nước ngoài hết sức hâm mộ.</w:t>
            </w:r>
          </w:p>
          <w:p w:rsidR="00FC7859" w:rsidRPr="00CF4ADE" w:rsidRDefault="00FC7859" w:rsidP="00DE7477">
            <w:pPr>
              <w:rPr>
                <w:rFonts w:ascii="Times New Roman" w:hAnsi="Times New Roman"/>
                <w:b/>
                <w:sz w:val="28"/>
                <w:szCs w:val="28"/>
                <w:lang w:val="nl-NL"/>
              </w:rPr>
            </w:pPr>
            <w:r w:rsidRPr="00CF4ADE">
              <w:rPr>
                <w:rFonts w:ascii="Times New Roman" w:hAnsi="Times New Roman"/>
                <w:b/>
                <w:sz w:val="28"/>
                <w:szCs w:val="28"/>
                <w:lang w:val="nl-NL"/>
              </w:rPr>
              <w:t>? PTBĐ?</w:t>
            </w:r>
          </w:p>
          <w:p w:rsidR="00FC7859" w:rsidRPr="00CF4ADE" w:rsidRDefault="00FC7859" w:rsidP="00DE7477">
            <w:pPr>
              <w:rPr>
                <w:rFonts w:ascii="Times New Roman" w:hAnsi="Times New Roman"/>
                <w:b/>
                <w:i/>
                <w:sz w:val="28"/>
                <w:szCs w:val="28"/>
                <w:lang w:val="nl-NL"/>
              </w:rPr>
            </w:pPr>
            <w:r w:rsidRPr="00CF4ADE">
              <w:rPr>
                <w:rFonts w:ascii="Times New Roman" w:hAnsi="Times New Roman"/>
                <w:b/>
                <w:i/>
                <w:sz w:val="28"/>
                <w:szCs w:val="28"/>
                <w:lang w:val="nl-NL"/>
              </w:rPr>
              <w:t>? Chuyện có thể chia thành mấy phần? ý của từng phần?</w:t>
            </w:r>
          </w:p>
          <w:p w:rsidR="00FC7859"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 Phần 1: Từ đầu đến thiên hạ:  Bức chân dung tự hoạ của Dế mèn( Hình ảnh Dế Mèn)</w:t>
            </w:r>
          </w:p>
          <w:p w:rsidR="00FC7859" w:rsidRDefault="00FC7859" w:rsidP="00DE7477">
            <w:pPr>
              <w:rPr>
                <w:rFonts w:ascii="Times New Roman" w:hAnsi="Times New Roman"/>
                <w:sz w:val="28"/>
                <w:szCs w:val="28"/>
                <w:lang w:val="nl-NL"/>
              </w:rPr>
            </w:pPr>
            <w:r w:rsidRPr="00CF4ADE">
              <w:rPr>
                <w:rFonts w:ascii="Times New Roman" w:hAnsi="Times New Roman"/>
                <w:sz w:val="28"/>
                <w:szCs w:val="28"/>
                <w:lang w:val="nl-NL"/>
              </w:rPr>
              <w:t>- Phần 2: Còn lại:  Mèn trêu chị Cốc dẫn đến bài học đầu tiên.</w:t>
            </w:r>
          </w:p>
          <w:p w:rsidR="008F7E56" w:rsidRPr="00CF4ADE" w:rsidRDefault="008F7E56" w:rsidP="008F7E56">
            <w:pPr>
              <w:rPr>
                <w:rFonts w:ascii="Times New Roman" w:hAnsi="Times New Roman"/>
                <w:i/>
                <w:sz w:val="28"/>
                <w:szCs w:val="28"/>
                <w:lang w:val="nl-NL"/>
              </w:rPr>
            </w:pPr>
            <w:r w:rsidRPr="00CF4ADE">
              <w:rPr>
                <w:rFonts w:ascii="Times New Roman" w:hAnsi="Times New Roman"/>
                <w:b/>
                <w:i/>
                <w:sz w:val="28"/>
                <w:szCs w:val="28"/>
                <w:lang w:val="nl-NL"/>
              </w:rPr>
              <w:t>? Trong truyện tác giả  kể theo ngôi thứ mấy?Tác dụng của việc chọn ngôi kể đó?</w:t>
            </w:r>
          </w:p>
          <w:p w:rsidR="008F7E56" w:rsidRPr="00CF4ADE" w:rsidRDefault="008F7E56" w:rsidP="008F7E56">
            <w:pPr>
              <w:rPr>
                <w:rFonts w:ascii="Times New Roman" w:hAnsi="Times New Roman"/>
                <w:b/>
                <w:sz w:val="28"/>
                <w:szCs w:val="28"/>
                <w:lang w:val="nl-NL"/>
              </w:rPr>
            </w:pPr>
            <w:r>
              <w:rPr>
                <w:rFonts w:ascii="Times New Roman" w:hAnsi="Times New Roman"/>
                <w:sz w:val="28"/>
                <w:szCs w:val="28"/>
                <w:lang w:val="nl-NL"/>
              </w:rPr>
              <w:t>-Ngôi 1 – Làm tăng tác dụng</w:t>
            </w:r>
            <w:r w:rsidRPr="00CF4ADE">
              <w:rPr>
                <w:rFonts w:ascii="Times New Roman" w:hAnsi="Times New Roman"/>
                <w:sz w:val="28"/>
                <w:szCs w:val="28"/>
                <w:lang w:val="nl-NL"/>
              </w:rPr>
              <w:t xml:space="preserve"> của biện pháp nhân hoá Dế Mèn đúng là 1 con người đang tự tả, tự kể về mình, làm cho chuyện trở lên thân mật gần gũi, đáng tin cậy đối với người đọc</w:t>
            </w:r>
          </w:p>
          <w:p w:rsidR="00BF01AA" w:rsidRPr="00884151" w:rsidRDefault="00BF01AA" w:rsidP="00BF01AA">
            <w:pPr>
              <w:tabs>
                <w:tab w:val="left" w:pos="142"/>
                <w:tab w:val="left" w:pos="284"/>
              </w:tabs>
              <w:jc w:val="both"/>
              <w:rPr>
                <w:rFonts w:ascii="Times New Roman" w:hAnsi="Times New Roman"/>
                <w:b/>
                <w:color w:val="000000"/>
                <w:sz w:val="28"/>
                <w:szCs w:val="28"/>
                <w:lang w:val="nl-NL"/>
              </w:rPr>
            </w:pPr>
            <w:r w:rsidRPr="00884151">
              <w:rPr>
                <w:rFonts w:ascii="Times New Roman" w:hAnsi="Times New Roman"/>
                <w:b/>
                <w:color w:val="000000"/>
                <w:sz w:val="28"/>
                <w:szCs w:val="28"/>
                <w:lang w:val="nl-NL"/>
              </w:rPr>
              <w:t>Hoạt động 2: Khám phá văn bản</w:t>
            </w:r>
          </w:p>
          <w:p w:rsidR="00BF01AA" w:rsidRPr="00884151" w:rsidRDefault="00BF01AA" w:rsidP="00BF01AA">
            <w:pPr>
              <w:tabs>
                <w:tab w:val="left" w:pos="142"/>
                <w:tab w:val="left" w:pos="284"/>
              </w:tabs>
              <w:jc w:val="both"/>
              <w:rPr>
                <w:rFonts w:ascii="Times New Roman" w:hAnsi="Times New Roman"/>
                <w:sz w:val="28"/>
                <w:szCs w:val="28"/>
                <w:lang w:val="sv-SE"/>
              </w:rPr>
            </w:pPr>
            <w:r w:rsidRPr="00884151">
              <w:rPr>
                <w:rFonts w:ascii="Times New Roman" w:hAnsi="Times New Roman"/>
                <w:b/>
                <w:color w:val="000000"/>
                <w:sz w:val="28"/>
                <w:szCs w:val="28"/>
                <w:lang w:val="nl-NL"/>
              </w:rPr>
              <w:t>a. Mục tiêu:</w:t>
            </w:r>
            <w:r w:rsidRPr="00884151">
              <w:rPr>
                <w:rFonts w:ascii="Times New Roman" w:hAnsi="Times New Roman"/>
                <w:bCs/>
                <w:color w:val="000000"/>
                <w:sz w:val="28"/>
                <w:szCs w:val="28"/>
                <w:lang w:val="nl-NL"/>
              </w:rPr>
              <w:t xml:space="preserve"> Nắm được đặc điểm về hình dáng, tính cách Dế Mèn và bài học đường đời đầu tiên.</w:t>
            </w:r>
          </w:p>
          <w:p w:rsidR="00BF01AA" w:rsidRPr="00884151" w:rsidRDefault="00BF01AA" w:rsidP="00BF01AA">
            <w:pPr>
              <w:tabs>
                <w:tab w:val="left" w:pos="142"/>
                <w:tab w:val="left" w:pos="284"/>
              </w:tabs>
              <w:jc w:val="both"/>
              <w:rPr>
                <w:rFonts w:ascii="Times New Roman" w:hAnsi="Times New Roman"/>
                <w:sz w:val="28"/>
                <w:szCs w:val="28"/>
                <w:lang w:val="nl-NL"/>
              </w:rPr>
            </w:pPr>
            <w:r w:rsidRPr="00884151">
              <w:rPr>
                <w:rFonts w:ascii="Times New Roman" w:hAnsi="Times New Roman"/>
                <w:b/>
                <w:sz w:val="28"/>
                <w:szCs w:val="28"/>
                <w:lang w:val="nl-NL"/>
              </w:rPr>
              <w:t>b. Nội dung:</w:t>
            </w:r>
            <w:r>
              <w:rPr>
                <w:rFonts w:ascii="Times New Roman" w:hAnsi="Times New Roman"/>
                <w:iCs/>
                <w:color w:val="000000" w:themeColor="text1"/>
                <w:sz w:val="28"/>
                <w:szCs w:val="28"/>
                <w:lang w:val="de-DE"/>
              </w:rPr>
              <w:t xml:space="preserve"> HS</w:t>
            </w:r>
            <w:r w:rsidRPr="00884151">
              <w:rPr>
                <w:rFonts w:ascii="Times New Roman" w:hAnsi="Times New Roman"/>
                <w:iCs/>
                <w:color w:val="000000" w:themeColor="text1"/>
                <w:sz w:val="28"/>
                <w:szCs w:val="28"/>
                <w:lang w:val="de-DE"/>
              </w:rPr>
              <w:t xml:space="preserve"> sử dụng </w:t>
            </w:r>
            <w:r>
              <w:rPr>
                <w:rFonts w:ascii="Times New Roman" w:hAnsi="Times New Roman"/>
                <w:iCs/>
                <w:color w:val="000000" w:themeColor="text1"/>
                <w:sz w:val="28"/>
                <w:szCs w:val="28"/>
                <w:lang w:val="de-DE"/>
              </w:rPr>
              <w:t>SGK</w:t>
            </w:r>
            <w:r w:rsidRPr="00884151">
              <w:rPr>
                <w:rFonts w:ascii="Times New Roman" w:hAnsi="Times New Roman"/>
                <w:iCs/>
                <w:color w:val="000000" w:themeColor="text1"/>
                <w:sz w:val="28"/>
                <w:szCs w:val="28"/>
                <w:lang w:val="de-DE"/>
              </w:rPr>
              <w:t>, chắt lọc kiến thức để tiến hành trả lời câu hỏi.</w:t>
            </w:r>
          </w:p>
          <w:p w:rsidR="00BF01AA" w:rsidRPr="00DC1B32" w:rsidRDefault="00BF01AA" w:rsidP="00BF01AA">
            <w:pPr>
              <w:tabs>
                <w:tab w:val="left" w:pos="142"/>
                <w:tab w:val="left" w:pos="284"/>
              </w:tabs>
              <w:jc w:val="both"/>
              <w:rPr>
                <w:rFonts w:ascii="Times New Roman" w:hAnsi="Times New Roman"/>
                <w:color w:val="000000"/>
                <w:sz w:val="28"/>
                <w:szCs w:val="28"/>
                <w:lang w:val="nl-NL"/>
              </w:rPr>
            </w:pPr>
            <w:r w:rsidRPr="00884151">
              <w:rPr>
                <w:rFonts w:ascii="Times New Roman" w:hAnsi="Times New Roman"/>
                <w:b/>
                <w:color w:val="000000"/>
                <w:sz w:val="28"/>
                <w:szCs w:val="28"/>
                <w:lang w:val="nl-NL"/>
              </w:rPr>
              <w:t xml:space="preserve">c. Sản phẩm học tập: </w:t>
            </w:r>
            <w:r w:rsidRPr="00884151">
              <w:rPr>
                <w:rFonts w:ascii="Times New Roman" w:hAnsi="Times New Roman"/>
                <w:color w:val="000000"/>
                <w:sz w:val="28"/>
                <w:szCs w:val="28"/>
                <w:lang w:val="nl-NL"/>
              </w:rPr>
              <w:t>HS tiếp thu kiến thức và câu trả lời của HS</w:t>
            </w:r>
            <w:r>
              <w:rPr>
                <w:rFonts w:ascii="Times New Roman" w:hAnsi="Times New Roman"/>
                <w:color w:val="000000"/>
                <w:sz w:val="28"/>
                <w:szCs w:val="28"/>
                <w:lang w:val="nl-NL"/>
              </w:rPr>
              <w:t>.</w:t>
            </w:r>
          </w:p>
          <w:p w:rsidR="00BF01AA" w:rsidRPr="00DE7477" w:rsidRDefault="00BF01AA" w:rsidP="00BF01AA">
            <w:pPr>
              <w:tabs>
                <w:tab w:val="left" w:pos="142"/>
                <w:tab w:val="left" w:pos="284"/>
              </w:tabs>
              <w:jc w:val="both"/>
              <w:rPr>
                <w:rFonts w:ascii="Times New Roman" w:hAnsi="Times New Roman"/>
                <w:b/>
                <w:color w:val="000000"/>
                <w:sz w:val="28"/>
                <w:szCs w:val="28"/>
                <w:lang w:val="nl-NL"/>
              </w:rPr>
            </w:pPr>
            <w:r w:rsidRPr="00884151">
              <w:rPr>
                <w:rFonts w:ascii="Times New Roman" w:hAnsi="Times New Roman"/>
                <w:b/>
                <w:color w:val="000000"/>
                <w:sz w:val="28"/>
                <w:szCs w:val="28"/>
                <w:lang w:val="nl-NL"/>
              </w:rPr>
              <w:t>d. Tổ chức th</w:t>
            </w:r>
            <w:r>
              <w:rPr>
                <w:rFonts w:ascii="Times New Roman" w:hAnsi="Times New Roman"/>
                <w:b/>
                <w:color w:val="000000"/>
                <w:sz w:val="28"/>
                <w:szCs w:val="28"/>
                <w:lang w:val="nl-NL"/>
              </w:rPr>
              <w:t>ực hiện:</w:t>
            </w:r>
          </w:p>
          <w:p w:rsidR="00BF01AA" w:rsidRPr="00CF4ADE" w:rsidRDefault="00BF01AA" w:rsidP="00BF01AA">
            <w:pPr>
              <w:jc w:val="both"/>
              <w:rPr>
                <w:rFonts w:ascii="Times New Roman" w:hAnsi="Times New Roman"/>
                <w:b/>
                <w:color w:val="000000" w:themeColor="text1"/>
                <w:sz w:val="28"/>
                <w:szCs w:val="28"/>
                <w:lang w:val="nl-NL"/>
              </w:rPr>
            </w:pPr>
            <w:r w:rsidRPr="00CF4ADE">
              <w:rPr>
                <w:rFonts w:ascii="Times New Roman" w:hAnsi="Times New Roman"/>
                <w:b/>
                <w:color w:val="000000" w:themeColor="text1"/>
                <w:sz w:val="28"/>
                <w:szCs w:val="28"/>
                <w:lang w:val="nl-NL"/>
              </w:rPr>
              <w:t xml:space="preserve">NV1: </w:t>
            </w:r>
          </w:p>
          <w:p w:rsidR="00BF01AA" w:rsidRPr="00CF4ADE" w:rsidRDefault="00BF01AA" w:rsidP="00BF01AA">
            <w:pPr>
              <w:jc w:val="both"/>
              <w:rPr>
                <w:rFonts w:ascii="Times New Roman" w:hAnsi="Times New Roman"/>
                <w:b/>
                <w:color w:val="000000" w:themeColor="text1"/>
                <w:sz w:val="28"/>
                <w:szCs w:val="28"/>
                <w:lang w:val="nl-NL"/>
              </w:rPr>
            </w:pPr>
            <w:r w:rsidRPr="00CF4ADE">
              <w:rPr>
                <w:rFonts w:ascii="Times New Roman" w:hAnsi="Times New Roman"/>
                <w:b/>
                <w:color w:val="000000" w:themeColor="text1"/>
                <w:sz w:val="28"/>
                <w:szCs w:val="28"/>
                <w:lang w:val="nl-NL"/>
              </w:rPr>
              <w:lastRenderedPageBreak/>
              <w:t>Bước 1: chuyển giao nhiệm vụ</w:t>
            </w:r>
          </w:p>
          <w:p w:rsidR="00BF01AA" w:rsidRPr="00CF4ADE" w:rsidRDefault="00BF01AA" w:rsidP="00BF01AA">
            <w:pPr>
              <w:rPr>
                <w:rFonts w:ascii="Times New Roman" w:hAnsi="Times New Roman"/>
                <w:b/>
                <w:i/>
                <w:iCs/>
                <w:color w:val="000000" w:themeColor="text1"/>
                <w:sz w:val="28"/>
                <w:szCs w:val="28"/>
                <w:lang w:val="nl-NL"/>
              </w:rPr>
            </w:pPr>
            <w:r w:rsidRPr="00CF4ADE">
              <w:rPr>
                <w:rFonts w:ascii="Times New Roman" w:hAnsi="Times New Roman"/>
                <w:iCs/>
                <w:color w:val="000000" w:themeColor="text1"/>
                <w:sz w:val="28"/>
                <w:szCs w:val="28"/>
                <w:lang w:val="nl-NL"/>
              </w:rPr>
              <w:t xml:space="preserve">- </w:t>
            </w:r>
            <w:r w:rsidRPr="00CF4ADE">
              <w:rPr>
                <w:rFonts w:ascii="Times New Roman" w:hAnsi="Times New Roman"/>
                <w:b/>
                <w:i/>
                <w:iCs/>
                <w:color w:val="000000" w:themeColor="text1"/>
                <w:sz w:val="28"/>
                <w:szCs w:val="28"/>
                <w:lang w:val="nl-NL"/>
              </w:rPr>
              <w:t>GV yêu cầu nhắc lại khái niệm truyện đồng thoại đã học.</w:t>
            </w:r>
          </w:p>
          <w:p w:rsidR="00BF01AA" w:rsidRPr="00CF4ADE" w:rsidRDefault="00BF01AA" w:rsidP="00BF01AA">
            <w:pPr>
              <w:rPr>
                <w:rFonts w:ascii="Times New Roman" w:hAnsi="Times New Roman"/>
                <w:sz w:val="28"/>
                <w:szCs w:val="28"/>
                <w:lang w:val="nl-NL"/>
              </w:rPr>
            </w:pPr>
            <w:r w:rsidRPr="00CF4ADE">
              <w:rPr>
                <w:rFonts w:ascii="Times New Roman" w:hAnsi="Times New Roman"/>
                <w:sz w:val="28"/>
                <w:szCs w:val="28"/>
                <w:lang w:val="nl-NL"/>
              </w:rPr>
              <w:t>-Thể loại: Tiểu thuyết</w:t>
            </w:r>
          </w:p>
          <w:p w:rsidR="00BF01AA" w:rsidRPr="00CF4ADE" w:rsidRDefault="00BF01AA" w:rsidP="00BF01AA">
            <w:pPr>
              <w:jc w:val="both"/>
              <w:rPr>
                <w:rFonts w:ascii="Times New Roman" w:hAnsi="Times New Roman"/>
                <w:iCs/>
                <w:color w:val="000000" w:themeColor="text1"/>
                <w:sz w:val="28"/>
                <w:szCs w:val="28"/>
                <w:lang w:val="nl-NL"/>
              </w:rPr>
            </w:pPr>
            <w:r w:rsidRPr="00CF4ADE">
              <w:rPr>
                <w:rFonts w:ascii="Times New Roman" w:hAnsi="Times New Roman"/>
                <w:iCs/>
                <w:color w:val="000000" w:themeColor="text1"/>
                <w:sz w:val="28"/>
                <w:szCs w:val="28"/>
                <w:lang w:val="nl-NL"/>
              </w:rPr>
              <w:t xml:space="preserve">- GV yêu cầu HS dựa vào văn bản vừa đọc, trả lời câu hỏi: </w:t>
            </w:r>
          </w:p>
          <w:p w:rsidR="00BF01AA" w:rsidRPr="00715829" w:rsidRDefault="00BF01AA" w:rsidP="00BF01AA">
            <w:pPr>
              <w:jc w:val="both"/>
              <w:rPr>
                <w:rFonts w:ascii="Times New Roman" w:hAnsi="Times New Roman"/>
                <w:b/>
                <w:i/>
                <w:color w:val="000000" w:themeColor="text1"/>
                <w:sz w:val="28"/>
                <w:szCs w:val="28"/>
              </w:rPr>
            </w:pPr>
            <w:r>
              <w:rPr>
                <w:rFonts w:ascii="Times New Roman" w:hAnsi="Times New Roman"/>
                <w:b/>
                <w:color w:val="000000" w:themeColor="text1"/>
                <w:sz w:val="28"/>
                <w:szCs w:val="28"/>
                <w:lang w:val="vi-VN"/>
              </w:rPr>
              <w:t>?</w:t>
            </w:r>
            <w:r w:rsidRPr="00CF4ADE">
              <w:rPr>
                <w:rFonts w:ascii="Times New Roman" w:hAnsi="Times New Roman"/>
                <w:i/>
                <w:color w:val="000000" w:themeColor="text1"/>
                <w:sz w:val="28"/>
                <w:szCs w:val="28"/>
                <w:lang w:val="nl-NL"/>
              </w:rPr>
              <w:t xml:space="preserve">+ </w:t>
            </w:r>
            <w:r w:rsidRPr="00CF4ADE">
              <w:rPr>
                <w:rFonts w:ascii="Times New Roman" w:hAnsi="Times New Roman"/>
                <w:b/>
                <w:i/>
                <w:color w:val="000000" w:themeColor="text1"/>
                <w:sz w:val="28"/>
                <w:szCs w:val="28"/>
                <w:lang w:val="nl-NL"/>
              </w:rPr>
              <w:t xml:space="preserve">Câu chuyện được kể bằng lời của nhân vật nào? </w:t>
            </w:r>
            <w:r w:rsidRPr="00715829">
              <w:rPr>
                <w:rFonts w:ascii="Times New Roman" w:hAnsi="Times New Roman"/>
                <w:b/>
                <w:i/>
                <w:color w:val="000000" w:themeColor="text1"/>
                <w:sz w:val="28"/>
                <w:szCs w:val="28"/>
              </w:rPr>
              <w:t>Kể theo ngôi thứ mấy?</w:t>
            </w:r>
          </w:p>
          <w:p w:rsidR="00BF01AA" w:rsidRPr="00715829" w:rsidRDefault="00BF01AA" w:rsidP="00BF01AA">
            <w:pPr>
              <w:jc w:val="both"/>
              <w:rPr>
                <w:rFonts w:ascii="Times New Roman" w:hAnsi="Times New Roman"/>
                <w:b/>
                <w:i/>
                <w:sz w:val="28"/>
                <w:szCs w:val="28"/>
                <w:lang w:val="nl-NL"/>
              </w:rPr>
            </w:pPr>
            <w:r w:rsidRPr="00715829">
              <w:rPr>
                <w:rFonts w:ascii="Times New Roman" w:hAnsi="Times New Roman"/>
                <w:b/>
                <w:i/>
                <w:sz w:val="28"/>
                <w:szCs w:val="28"/>
              </w:rPr>
              <w:t xml:space="preserve">- </w:t>
            </w:r>
            <w:r w:rsidRPr="00715829">
              <w:rPr>
                <w:rFonts w:ascii="Times New Roman" w:hAnsi="Times New Roman"/>
                <w:b/>
                <w:i/>
                <w:sz w:val="28"/>
                <w:szCs w:val="28"/>
                <w:lang w:val="vi-VN"/>
              </w:rPr>
              <w:t>GV yêu cầu HS</w:t>
            </w:r>
            <w:r w:rsidRPr="00715829">
              <w:rPr>
                <w:rFonts w:ascii="Times New Roman" w:hAnsi="Times New Roman"/>
                <w:b/>
                <w:i/>
                <w:sz w:val="28"/>
                <w:szCs w:val="28"/>
                <w:lang w:val="nl-NL"/>
              </w:rPr>
              <w:t xml:space="preserve"> xác định phương thức biểu đạt?Bố cục của văn bản?</w:t>
            </w:r>
          </w:p>
          <w:p w:rsidR="00BF01AA" w:rsidRPr="00884151" w:rsidRDefault="00BF01AA" w:rsidP="00BF01AA">
            <w:pPr>
              <w:jc w:val="both"/>
              <w:rPr>
                <w:rFonts w:ascii="Times New Roman" w:hAnsi="Times New Roman"/>
                <w:iCs/>
                <w:color w:val="000000" w:themeColor="text1"/>
                <w:sz w:val="28"/>
                <w:szCs w:val="28"/>
                <w:lang w:val="nl-NL"/>
              </w:rPr>
            </w:pPr>
            <w:r w:rsidRPr="00884151">
              <w:rPr>
                <w:rFonts w:ascii="Times New Roman" w:hAnsi="Times New Roman"/>
                <w:iCs/>
                <w:color w:val="000000" w:themeColor="text1"/>
                <w:sz w:val="28"/>
                <w:szCs w:val="28"/>
                <w:lang w:val="nl-NL"/>
              </w:rPr>
              <w:t>- HS tiếp nhận nhiệm vụ.</w:t>
            </w:r>
          </w:p>
          <w:p w:rsidR="00BF01AA" w:rsidRPr="00884151" w:rsidRDefault="00BF01AA" w:rsidP="00BF01AA">
            <w:pPr>
              <w:jc w:val="both"/>
              <w:rPr>
                <w:rFonts w:ascii="Times New Roman" w:hAnsi="Times New Roman"/>
                <w:i/>
                <w:color w:val="000000" w:themeColor="text1"/>
                <w:sz w:val="28"/>
                <w:szCs w:val="28"/>
                <w:lang w:val="nl-NL"/>
              </w:rPr>
            </w:pPr>
            <w:r w:rsidRPr="00884151">
              <w:rPr>
                <w:rFonts w:ascii="Times New Roman" w:hAnsi="Times New Roman"/>
                <w:b/>
                <w:color w:val="000000" w:themeColor="text1"/>
                <w:sz w:val="28"/>
                <w:szCs w:val="28"/>
                <w:lang w:val="nl-NL"/>
              </w:rPr>
              <w:t>Bước 2: HS trao đổi thảo luận, thực hiện nhiệm vụ</w:t>
            </w:r>
          </w:p>
          <w:p w:rsidR="00BF01AA" w:rsidRPr="00884151" w:rsidRDefault="00BF01AA" w:rsidP="00BF01AA">
            <w:pPr>
              <w:tabs>
                <w:tab w:val="left" w:pos="649"/>
              </w:tabs>
              <w:jc w:val="both"/>
              <w:rPr>
                <w:rFonts w:ascii="Times New Roman" w:hAnsi="Times New Roman"/>
                <w:color w:val="000000" w:themeColor="text1"/>
                <w:sz w:val="28"/>
                <w:szCs w:val="28"/>
                <w:lang w:val="nl-NL" w:eastAsia="vi-VN"/>
              </w:rPr>
            </w:pPr>
            <w:r>
              <w:rPr>
                <w:rFonts w:ascii="Times New Roman" w:hAnsi="Times New Roman"/>
                <w:color w:val="000000" w:themeColor="text1"/>
                <w:sz w:val="28"/>
                <w:szCs w:val="28"/>
                <w:lang w:val="nl-NL" w:eastAsia="vi-VN"/>
              </w:rPr>
              <w:t xml:space="preserve">- </w:t>
            </w:r>
            <w:r w:rsidRPr="00884151">
              <w:rPr>
                <w:rFonts w:ascii="Times New Roman" w:hAnsi="Times New Roman"/>
                <w:color w:val="000000" w:themeColor="text1"/>
                <w:sz w:val="28"/>
                <w:szCs w:val="28"/>
                <w:lang w:val="nl-NL" w:eastAsia="vi-VN"/>
              </w:rPr>
              <w:t>HS thảo luận và trả lời từng câu hỏi</w:t>
            </w:r>
          </w:p>
          <w:p w:rsidR="00BF01AA" w:rsidRPr="00884151" w:rsidRDefault="00BF01AA" w:rsidP="00BF01AA">
            <w:pPr>
              <w:tabs>
                <w:tab w:val="left" w:pos="649"/>
              </w:tabs>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 xml:space="preserve">- </w:t>
            </w:r>
            <w:r w:rsidRPr="00884151">
              <w:rPr>
                <w:rFonts w:ascii="Times New Roman" w:hAnsi="Times New Roman"/>
                <w:color w:val="000000" w:themeColor="text1"/>
                <w:sz w:val="28"/>
                <w:szCs w:val="28"/>
                <w:lang w:val="nl-NL"/>
              </w:rPr>
              <w:t>Dự kiến sản phẩm:</w:t>
            </w:r>
          </w:p>
          <w:p w:rsidR="00BF01AA" w:rsidRPr="00884151" w:rsidRDefault="00BF01AA" w:rsidP="00BF01AA">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3: Báo cáo kết quả hoạt động và thảo luận</w:t>
            </w:r>
          </w:p>
          <w:p w:rsidR="00BF01AA" w:rsidRPr="00884151" w:rsidRDefault="00BF01AA" w:rsidP="00BF01AA">
            <w:pPr>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 xml:space="preserve">- </w:t>
            </w:r>
            <w:r w:rsidRPr="00884151">
              <w:rPr>
                <w:rFonts w:ascii="Times New Roman" w:hAnsi="Times New Roman"/>
                <w:color w:val="000000" w:themeColor="text1"/>
                <w:sz w:val="28"/>
                <w:szCs w:val="28"/>
                <w:lang w:val="nl-NL"/>
              </w:rPr>
              <w:t>HS trình bày sản phẩm thảo luận</w:t>
            </w:r>
          </w:p>
          <w:p w:rsidR="00BF01AA" w:rsidRPr="00884151" w:rsidRDefault="00BF01AA" w:rsidP="00BF01AA">
            <w:pPr>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w:t>
            </w:r>
            <w:r w:rsidRPr="00884151">
              <w:rPr>
                <w:rFonts w:ascii="Times New Roman" w:hAnsi="Times New Roman"/>
                <w:color w:val="000000" w:themeColor="text1"/>
                <w:sz w:val="28"/>
                <w:szCs w:val="28"/>
                <w:lang w:val="nl-NL"/>
              </w:rPr>
              <w:t xml:space="preserve"> GV gọi HS nhận xét, bổ sung câu trả lời của bạn.</w:t>
            </w:r>
          </w:p>
          <w:p w:rsidR="00BF01AA" w:rsidRPr="00884151" w:rsidRDefault="00BF01AA" w:rsidP="00BF01AA">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4: Đánh giá kết quả thực hiện nhiệm vụ</w:t>
            </w:r>
          </w:p>
          <w:p w:rsidR="00FC7859" w:rsidRPr="008F7E56" w:rsidRDefault="00BF01AA" w:rsidP="00DE7477">
            <w:pPr>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 xml:space="preserve">- </w:t>
            </w:r>
            <w:r w:rsidRPr="00884151">
              <w:rPr>
                <w:rFonts w:ascii="Times New Roman" w:hAnsi="Times New Roman"/>
                <w:color w:val="000000" w:themeColor="text1"/>
                <w:sz w:val="28"/>
                <w:szCs w:val="28"/>
                <w:lang w:val="nl-NL"/>
              </w:rPr>
              <w:t>GV nhận xét, bổ sung, chốt lại kiến thứ</w:t>
            </w:r>
            <w:r>
              <w:rPr>
                <w:rFonts w:ascii="Times New Roman" w:hAnsi="Times New Roman"/>
                <w:color w:val="000000" w:themeColor="text1"/>
                <w:sz w:val="28"/>
                <w:szCs w:val="28"/>
                <w:lang w:val="nl-NL"/>
              </w:rPr>
              <w:t xml:space="preserve">c </w:t>
            </w:r>
            <w:r w:rsidRPr="00A14E1D">
              <w:rPr>
                <w:rFonts w:ascii="Times New Roman" w:hAnsi="Times New Roman"/>
                <w:color w:val="000000" w:themeColor="text1"/>
                <w:sz w:val="28"/>
                <w:szCs w:val="28"/>
                <w:lang w:val="nl-NL"/>
              </w:rPr>
              <w:sym w:font="Wingdings" w:char="F0E8"/>
            </w:r>
            <w:r w:rsidRPr="00884151">
              <w:rPr>
                <w:rFonts w:ascii="Times New Roman" w:hAnsi="Times New Roman"/>
                <w:color w:val="000000" w:themeColor="text1"/>
                <w:sz w:val="28"/>
                <w:szCs w:val="28"/>
                <w:lang w:val="nl-NL"/>
              </w:rPr>
              <w:t xml:space="preserve"> Ghi lên bảng</w:t>
            </w:r>
          </w:p>
          <w:p w:rsidR="00F7082B" w:rsidRPr="00884151" w:rsidRDefault="00F7082B" w:rsidP="00DE7477">
            <w:pPr>
              <w:jc w:val="both"/>
              <w:rPr>
                <w:rFonts w:ascii="Times New Roman" w:hAnsi="Times New Roman"/>
                <w:b/>
                <w:bCs/>
                <w:sz w:val="28"/>
                <w:szCs w:val="28"/>
                <w:lang w:val="nl-NL" w:eastAsia="vi-VN"/>
              </w:rPr>
            </w:pPr>
            <w:r w:rsidRPr="00884151">
              <w:rPr>
                <w:rFonts w:ascii="Times New Roman" w:hAnsi="Times New Roman"/>
                <w:b/>
                <w:bCs/>
                <w:sz w:val="28"/>
                <w:szCs w:val="28"/>
                <w:lang w:val="nl-NL" w:eastAsia="vi-VN"/>
              </w:rPr>
              <w:t>NV2</w:t>
            </w:r>
            <w:r>
              <w:rPr>
                <w:rFonts w:ascii="Times New Roman" w:hAnsi="Times New Roman"/>
                <w:b/>
                <w:bCs/>
                <w:sz w:val="28"/>
                <w:szCs w:val="28"/>
                <w:lang w:val="nl-NL" w:eastAsia="vi-VN"/>
              </w:rPr>
              <w:t>:</w:t>
            </w:r>
          </w:p>
          <w:p w:rsidR="00736ABD" w:rsidRPr="00884151" w:rsidRDefault="00736ABD" w:rsidP="00DE7477">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1: chuyển giao nhiệm vụ</w:t>
            </w:r>
          </w:p>
          <w:p w:rsidR="00736ABD" w:rsidRPr="00884151" w:rsidRDefault="00736ABD" w:rsidP="00DE7477">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 xml:space="preserve">- GV đặt câu hỏi gợi dẫn: </w:t>
            </w:r>
            <w:r w:rsidRPr="00884151">
              <w:rPr>
                <w:rFonts w:ascii="Times New Roman" w:hAnsi="Times New Roman"/>
                <w:bCs/>
                <w:i/>
                <w:iCs/>
                <w:color w:val="000000" w:themeColor="text1"/>
                <w:sz w:val="28"/>
                <w:szCs w:val="28"/>
                <w:lang w:val="nl-NL"/>
              </w:rPr>
              <w:t>Khi nói về một nhân vật, ta có thể nêu lên những đặc điểm nào của nhân vật đó?</w:t>
            </w:r>
          </w:p>
          <w:p w:rsidR="00736ABD" w:rsidRPr="00884151" w:rsidRDefault="00736ABD" w:rsidP="00DE7477">
            <w:pPr>
              <w:jc w:val="both"/>
              <w:rPr>
                <w:rFonts w:ascii="Times New Roman" w:hAnsi="Times New Roman"/>
                <w:b/>
                <w:bCs/>
                <w:i/>
                <w:color w:val="000000" w:themeColor="text1"/>
                <w:sz w:val="28"/>
                <w:szCs w:val="28"/>
                <w:lang w:val="nl-NL"/>
              </w:rPr>
            </w:pPr>
            <w:r w:rsidRPr="00884151">
              <w:rPr>
                <w:rFonts w:ascii="Times New Roman" w:hAnsi="Times New Roman"/>
                <w:iCs/>
                <w:color w:val="000000" w:themeColor="text1"/>
                <w:sz w:val="28"/>
                <w:szCs w:val="28"/>
                <w:lang w:val="nl-NL"/>
              </w:rPr>
              <w:t>- GV yêu cầu HS thảo luận theo Phiếu học tập số 1</w:t>
            </w:r>
            <w:r w:rsidRPr="00884151">
              <w:rPr>
                <w:rFonts w:ascii="Times New Roman" w:hAnsi="Times New Roman"/>
                <w:b/>
                <w:bCs/>
                <w:i/>
                <w:color w:val="000000" w:themeColor="text1"/>
                <w:sz w:val="28"/>
                <w:szCs w:val="28"/>
                <w:lang w:val="nl-NL"/>
              </w:rPr>
              <w:t>(phần phụ lục)</w:t>
            </w:r>
          </w:p>
          <w:p w:rsidR="00736ABD" w:rsidRPr="00884151" w:rsidRDefault="00736ABD" w:rsidP="00DE7477">
            <w:pPr>
              <w:jc w:val="both"/>
              <w:rPr>
                <w:rFonts w:ascii="Times New Roman" w:hAnsi="Times New Roman"/>
                <w:i/>
                <w:color w:val="000000" w:themeColor="text1"/>
                <w:sz w:val="28"/>
                <w:szCs w:val="28"/>
                <w:lang w:val="nl-NL"/>
              </w:rPr>
            </w:pPr>
            <w:r w:rsidRPr="00884151">
              <w:rPr>
                <w:rFonts w:ascii="Times New Roman" w:hAnsi="Times New Roman"/>
                <w:i/>
                <w:color w:val="000000" w:themeColor="text1"/>
                <w:sz w:val="28"/>
                <w:szCs w:val="28"/>
                <w:lang w:val="nl-NL"/>
              </w:rPr>
              <w:t>+ Xác định các chi tiết miêu tả về hình dáng, hành động Dế Mèn? Các chi tiết đó khiến em liên tưởng tới tác đặc điểm của con người? Lối miêu tả thường được sử dụng ở loại truyện nào?</w:t>
            </w:r>
          </w:p>
          <w:p w:rsidR="00736ABD" w:rsidRPr="00884151" w:rsidRDefault="00736ABD" w:rsidP="00DE7477">
            <w:pPr>
              <w:jc w:val="both"/>
              <w:rPr>
                <w:rFonts w:ascii="Times New Roman" w:hAnsi="Times New Roman"/>
                <w:i/>
                <w:color w:val="000000" w:themeColor="text1"/>
                <w:sz w:val="28"/>
                <w:szCs w:val="28"/>
                <w:lang w:val="nl-NL"/>
              </w:rPr>
            </w:pPr>
            <w:r w:rsidRPr="00884151">
              <w:rPr>
                <w:rFonts w:ascii="Times New Roman" w:hAnsi="Times New Roman"/>
                <w:i/>
                <w:color w:val="000000" w:themeColor="text1"/>
                <w:sz w:val="28"/>
                <w:szCs w:val="28"/>
                <w:lang w:val="nl-NL"/>
              </w:rPr>
              <w:t>+ Dế Mèn có thái độ, mối quan hệ như thế nào với hàng xóm xung quanh?</w:t>
            </w:r>
          </w:p>
          <w:p w:rsidR="00736ABD" w:rsidRPr="00884151" w:rsidRDefault="00736ABD" w:rsidP="00DE7477">
            <w:pPr>
              <w:jc w:val="both"/>
              <w:rPr>
                <w:rFonts w:ascii="Times New Roman" w:hAnsi="Times New Roman"/>
                <w:i/>
                <w:iCs/>
                <w:sz w:val="28"/>
                <w:szCs w:val="28"/>
                <w:lang w:val="nl-NL"/>
              </w:rPr>
            </w:pPr>
            <w:r w:rsidRPr="00884151">
              <w:rPr>
                <w:rFonts w:ascii="Times New Roman" w:hAnsi="Times New Roman"/>
                <w:i/>
                <w:color w:val="000000" w:themeColor="text1"/>
                <w:sz w:val="28"/>
                <w:szCs w:val="28"/>
                <w:lang w:val="nl-NL"/>
              </w:rPr>
              <w:t xml:space="preserve">+ </w:t>
            </w:r>
            <w:r w:rsidRPr="00884151">
              <w:rPr>
                <w:rFonts w:ascii="Times New Roman" w:hAnsi="Times New Roman"/>
                <w:i/>
                <w:iCs/>
                <w:sz w:val="28"/>
                <w:szCs w:val="28"/>
                <w:lang w:val="nl-NL"/>
              </w:rPr>
              <w:t xml:space="preserve">Em có nhận xét gì về cách sử dụng từ ngữ, các biện pháp nghệ thuật, trình tự miêu tả của tác giả về nhân vật Dế Mèn? </w:t>
            </w:r>
          </w:p>
          <w:p w:rsidR="00736ABD" w:rsidRPr="00884151" w:rsidRDefault="00736ABD" w:rsidP="00DE7477">
            <w:pPr>
              <w:jc w:val="both"/>
              <w:rPr>
                <w:rFonts w:ascii="Times New Roman" w:hAnsi="Times New Roman"/>
                <w:i/>
                <w:iCs/>
                <w:sz w:val="28"/>
                <w:szCs w:val="28"/>
                <w:lang w:val="nl-NL"/>
              </w:rPr>
            </w:pPr>
            <w:r w:rsidRPr="00884151">
              <w:rPr>
                <w:rFonts w:ascii="Times New Roman" w:hAnsi="Times New Roman"/>
                <w:iCs/>
                <w:color w:val="000000" w:themeColor="text1"/>
                <w:sz w:val="28"/>
                <w:szCs w:val="28"/>
                <w:lang w:val="nl-NL"/>
              </w:rPr>
              <w:t xml:space="preserve">- GV đặt câu hỏi: </w:t>
            </w:r>
            <w:r w:rsidRPr="00884151">
              <w:rPr>
                <w:rFonts w:ascii="Times New Roman" w:hAnsi="Times New Roman"/>
                <w:i/>
                <w:color w:val="000000" w:themeColor="text1"/>
                <w:sz w:val="28"/>
                <w:szCs w:val="28"/>
                <w:lang w:val="nl-NL"/>
              </w:rPr>
              <w:t>Qua những chi tiết trên, em có nhận xét gì về Dế Mèn? Em thích hoặc không thích điều gì ở Dế Mèn?</w:t>
            </w:r>
          </w:p>
          <w:p w:rsidR="00736ABD" w:rsidRPr="00884151" w:rsidRDefault="00736ABD" w:rsidP="00DE7477">
            <w:pPr>
              <w:jc w:val="both"/>
              <w:rPr>
                <w:rFonts w:ascii="Times New Roman" w:hAnsi="Times New Roman"/>
                <w:iCs/>
                <w:color w:val="000000" w:themeColor="text1"/>
                <w:sz w:val="28"/>
                <w:szCs w:val="28"/>
                <w:lang w:val="nl-NL"/>
              </w:rPr>
            </w:pPr>
            <w:r w:rsidRPr="00884151">
              <w:rPr>
                <w:rFonts w:ascii="Times New Roman" w:hAnsi="Times New Roman"/>
                <w:iCs/>
                <w:color w:val="000000" w:themeColor="text1"/>
                <w:sz w:val="28"/>
                <w:szCs w:val="28"/>
                <w:lang w:val="nl-NL"/>
              </w:rPr>
              <w:t>- HS tiếp nhận nhiệm vụ.</w:t>
            </w:r>
          </w:p>
          <w:p w:rsidR="00736ABD" w:rsidRPr="00884151" w:rsidRDefault="00736ABD" w:rsidP="00DE7477">
            <w:pPr>
              <w:jc w:val="both"/>
              <w:rPr>
                <w:rFonts w:ascii="Times New Roman" w:hAnsi="Times New Roman"/>
                <w:i/>
                <w:color w:val="000000" w:themeColor="text1"/>
                <w:sz w:val="28"/>
                <w:szCs w:val="28"/>
                <w:lang w:val="nl-NL"/>
              </w:rPr>
            </w:pPr>
            <w:r w:rsidRPr="00884151">
              <w:rPr>
                <w:rFonts w:ascii="Times New Roman" w:hAnsi="Times New Roman"/>
                <w:b/>
                <w:color w:val="000000" w:themeColor="text1"/>
                <w:sz w:val="28"/>
                <w:szCs w:val="28"/>
                <w:lang w:val="nl-NL"/>
              </w:rPr>
              <w:t>Bước 2: HS trao đổi thảo luận, thực hiện nhiệm vụ</w:t>
            </w:r>
          </w:p>
          <w:p w:rsidR="00736ABD" w:rsidRPr="00884151" w:rsidRDefault="00736ABD" w:rsidP="00DE7477">
            <w:pPr>
              <w:tabs>
                <w:tab w:val="left" w:pos="649"/>
              </w:tabs>
              <w:jc w:val="both"/>
              <w:rPr>
                <w:rFonts w:ascii="Times New Roman" w:hAnsi="Times New Roman"/>
                <w:color w:val="000000" w:themeColor="text1"/>
                <w:sz w:val="28"/>
                <w:szCs w:val="28"/>
                <w:lang w:val="nl-NL" w:eastAsia="vi-VN"/>
              </w:rPr>
            </w:pPr>
            <w:r>
              <w:rPr>
                <w:rFonts w:ascii="Times New Roman" w:hAnsi="Times New Roman"/>
                <w:color w:val="000000" w:themeColor="text1"/>
                <w:sz w:val="28"/>
                <w:szCs w:val="28"/>
                <w:lang w:val="nl-NL" w:eastAsia="vi-VN"/>
              </w:rPr>
              <w:t>-</w:t>
            </w:r>
            <w:r w:rsidRPr="00884151">
              <w:rPr>
                <w:rFonts w:ascii="Times New Roman" w:hAnsi="Times New Roman"/>
                <w:color w:val="000000" w:themeColor="text1"/>
                <w:sz w:val="28"/>
                <w:szCs w:val="28"/>
                <w:lang w:val="nl-NL" w:eastAsia="vi-VN"/>
              </w:rPr>
              <w:t xml:space="preserve"> HS thảo luận và trả lời từng câu hỏi</w:t>
            </w:r>
          </w:p>
          <w:p w:rsidR="00736ABD" w:rsidRPr="00884151" w:rsidRDefault="00736ABD" w:rsidP="00DE7477">
            <w:pPr>
              <w:tabs>
                <w:tab w:val="left" w:pos="649"/>
              </w:tabs>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 xml:space="preserve">- </w:t>
            </w:r>
            <w:r w:rsidRPr="00884151">
              <w:rPr>
                <w:rFonts w:ascii="Times New Roman" w:hAnsi="Times New Roman"/>
                <w:color w:val="000000" w:themeColor="text1"/>
                <w:sz w:val="28"/>
                <w:szCs w:val="28"/>
                <w:lang w:val="nl-NL"/>
              </w:rPr>
              <w:t>Dự kiến sản phẩm:</w:t>
            </w:r>
          </w:p>
          <w:p w:rsidR="00736ABD" w:rsidRPr="00884151" w:rsidRDefault="00736ABD" w:rsidP="00DE7477">
            <w:pPr>
              <w:tabs>
                <w:tab w:val="left" w:pos="649"/>
              </w:tabs>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w:t>
            </w:r>
            <w:r w:rsidRPr="00884151">
              <w:rPr>
                <w:rFonts w:ascii="Times New Roman" w:hAnsi="Times New Roman"/>
                <w:color w:val="000000" w:themeColor="text1"/>
                <w:sz w:val="28"/>
                <w:szCs w:val="28"/>
                <w:lang w:val="nl-NL"/>
              </w:rPr>
              <w:t xml:space="preserve"> Khi miêu tả nhân vật có thể nói đến dặc điểm hình dáng, cử chỉ, hành động, tính cách của nhân vật đó.</w:t>
            </w:r>
          </w:p>
          <w:p w:rsidR="00736ABD" w:rsidRPr="00884151" w:rsidRDefault="00736ABD" w:rsidP="00DE7477">
            <w:pPr>
              <w:jc w:val="both"/>
              <w:rPr>
                <w:rFonts w:ascii="Times New Roman" w:hAnsi="Times New Roman"/>
                <w:sz w:val="28"/>
                <w:szCs w:val="28"/>
                <w:lang w:val="nl-NL"/>
              </w:rPr>
            </w:pPr>
            <w:r>
              <w:rPr>
                <w:rFonts w:ascii="Times New Roman" w:hAnsi="Times New Roman"/>
                <w:color w:val="000000" w:themeColor="text1"/>
                <w:sz w:val="28"/>
                <w:szCs w:val="28"/>
                <w:lang w:val="nl-NL"/>
              </w:rPr>
              <w:t>+</w:t>
            </w:r>
            <w:r w:rsidRPr="00884151">
              <w:rPr>
                <w:rFonts w:ascii="Times New Roman" w:hAnsi="Times New Roman"/>
                <w:sz w:val="28"/>
                <w:szCs w:val="28"/>
                <w:lang w:val="nl-NL"/>
              </w:rPr>
              <w:t xml:space="preserve"> Đôi càng mẫm bóng, vuốt cứng, nhọn hoắt, cánh dài, răng đen nhánh, râu dài uốn cong, hùng dũng.... Đạp phanh phách, nhai ngoàm ngoạm, trịnh trọng vuốt râu.</w:t>
            </w:r>
          </w:p>
          <w:p w:rsidR="00736ABD" w:rsidRPr="00884151" w:rsidRDefault="00736ABD" w:rsidP="00DE7477">
            <w:pPr>
              <w:jc w:val="both"/>
              <w:rPr>
                <w:rFonts w:ascii="Times New Roman" w:hAnsi="Times New Roman"/>
                <w:sz w:val="28"/>
                <w:szCs w:val="28"/>
                <w:lang w:val="nl-NL"/>
              </w:rPr>
            </w:pPr>
            <w:r w:rsidRPr="00884151">
              <w:rPr>
                <w:rFonts w:ascii="Times New Roman" w:hAnsi="Times New Roman"/>
                <w:sz w:val="28"/>
                <w:szCs w:val="28"/>
                <w:lang w:val="nl-NL"/>
              </w:rPr>
              <w:lastRenderedPageBreak/>
              <w:t>+ Thái độ của DM: cà khịa với tất cả mọi người, quát mấy chị Cào  Cào, đá ghẹo anh Gọng Vó...</w:t>
            </w:r>
          </w:p>
          <w:p w:rsidR="00736ABD" w:rsidRPr="00884151" w:rsidRDefault="00736ABD" w:rsidP="00DE7477">
            <w:pPr>
              <w:tabs>
                <w:tab w:val="left" w:pos="649"/>
              </w:tabs>
              <w:jc w:val="both"/>
              <w:rPr>
                <w:rFonts w:ascii="Times New Roman" w:hAnsi="Times New Roman"/>
                <w:color w:val="000000" w:themeColor="text1"/>
                <w:sz w:val="28"/>
                <w:szCs w:val="28"/>
                <w:lang w:val="nl-NL"/>
              </w:rPr>
            </w:pPr>
            <w:r w:rsidRPr="00884151">
              <w:rPr>
                <w:rFonts w:ascii="Times New Roman" w:hAnsi="Times New Roman"/>
                <w:color w:val="000000" w:themeColor="text1"/>
                <w:sz w:val="28"/>
                <w:szCs w:val="28"/>
                <w:lang w:val="nl-NL"/>
              </w:rPr>
              <w:t>+ Dế Mèn thể hiện nhiều đặc điểm: tự tin, biết chăm sóc bản thân nhưng kiêu ngạo, khinh thường người khác</w:t>
            </w:r>
          </w:p>
          <w:p w:rsidR="00736ABD" w:rsidRPr="00884151" w:rsidRDefault="00736ABD" w:rsidP="00DE7477">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3: Báo cáo kết quả hoạt động và thảo luận</w:t>
            </w:r>
          </w:p>
          <w:p w:rsidR="00736ABD" w:rsidRPr="00884151" w:rsidRDefault="00736ABD" w:rsidP="00DE7477">
            <w:pPr>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w:t>
            </w:r>
            <w:r w:rsidRPr="00884151">
              <w:rPr>
                <w:rFonts w:ascii="Times New Roman" w:hAnsi="Times New Roman"/>
                <w:color w:val="000000" w:themeColor="text1"/>
                <w:sz w:val="28"/>
                <w:szCs w:val="28"/>
                <w:lang w:val="nl-NL"/>
              </w:rPr>
              <w:t xml:space="preserve"> HS trình bày sản phẩm thảo luận</w:t>
            </w:r>
          </w:p>
          <w:p w:rsidR="00736ABD" w:rsidRPr="00884151" w:rsidRDefault="00736ABD" w:rsidP="00DE7477">
            <w:pPr>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w:t>
            </w:r>
            <w:r w:rsidRPr="00884151">
              <w:rPr>
                <w:rFonts w:ascii="Times New Roman" w:hAnsi="Times New Roman"/>
                <w:color w:val="000000" w:themeColor="text1"/>
                <w:sz w:val="28"/>
                <w:szCs w:val="28"/>
                <w:lang w:val="nl-NL"/>
              </w:rPr>
              <w:t xml:space="preserve"> GV gọi hs nhận xét, bổ sung câu trả lời của bạn.</w:t>
            </w:r>
          </w:p>
          <w:p w:rsidR="00736ABD" w:rsidRPr="00884151" w:rsidRDefault="00736ABD" w:rsidP="00DE7477">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4: Đánh giá kết quả thực hiện nhiệm vụ</w:t>
            </w:r>
          </w:p>
          <w:p w:rsidR="00FC7859" w:rsidRPr="00610DA5" w:rsidRDefault="00736ABD" w:rsidP="00DE7477">
            <w:pPr>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w:t>
            </w:r>
            <w:r w:rsidRPr="00884151">
              <w:rPr>
                <w:rFonts w:ascii="Times New Roman" w:hAnsi="Times New Roman"/>
                <w:color w:val="000000" w:themeColor="text1"/>
                <w:sz w:val="28"/>
                <w:szCs w:val="28"/>
                <w:lang w:val="nl-NL"/>
              </w:rPr>
              <w:t xml:space="preserve"> GV nhận xét, bổ sung, chốt lại kiến thứ</w:t>
            </w:r>
            <w:r>
              <w:rPr>
                <w:rFonts w:ascii="Times New Roman" w:hAnsi="Times New Roman"/>
                <w:color w:val="000000" w:themeColor="text1"/>
                <w:sz w:val="28"/>
                <w:szCs w:val="28"/>
                <w:lang w:val="nl-NL"/>
              </w:rPr>
              <w:t xml:space="preserve">c </w:t>
            </w:r>
            <w:r w:rsidRPr="00A14E1D">
              <w:rPr>
                <w:rFonts w:ascii="Times New Roman" w:hAnsi="Times New Roman"/>
                <w:color w:val="000000" w:themeColor="text1"/>
                <w:sz w:val="28"/>
                <w:szCs w:val="28"/>
                <w:lang w:val="nl-NL"/>
              </w:rPr>
              <w:sym w:font="Wingdings" w:char="F0E8"/>
            </w:r>
            <w:r w:rsidRPr="00884151">
              <w:rPr>
                <w:rFonts w:ascii="Times New Roman" w:hAnsi="Times New Roman"/>
                <w:color w:val="000000" w:themeColor="text1"/>
                <w:sz w:val="28"/>
                <w:szCs w:val="28"/>
                <w:lang w:val="nl-NL"/>
              </w:rPr>
              <w:t xml:space="preserve"> Ghi lên bả</w:t>
            </w:r>
            <w:r w:rsidR="00610DA5">
              <w:rPr>
                <w:rFonts w:ascii="Times New Roman" w:hAnsi="Times New Roman"/>
                <w:color w:val="000000" w:themeColor="text1"/>
                <w:sz w:val="28"/>
                <w:szCs w:val="28"/>
                <w:lang w:val="nl-NL"/>
              </w:rPr>
              <w:t>ng</w:t>
            </w:r>
          </w:p>
          <w:p w:rsidR="00FC7859"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Đ1</w:t>
            </w:r>
          </w:p>
          <w:p w:rsidR="00FC7859" w:rsidRPr="00CF4ADE" w:rsidRDefault="00FC7859" w:rsidP="00DE7477">
            <w:pPr>
              <w:rPr>
                <w:rFonts w:ascii="Times New Roman" w:hAnsi="Times New Roman"/>
                <w:b/>
                <w:i/>
                <w:sz w:val="28"/>
                <w:szCs w:val="28"/>
                <w:lang w:val="nl-NL"/>
              </w:rPr>
            </w:pPr>
            <w:r w:rsidRPr="00CF4ADE">
              <w:rPr>
                <w:rFonts w:ascii="Times New Roman" w:hAnsi="Times New Roman"/>
                <w:b/>
                <w:i/>
                <w:sz w:val="28"/>
                <w:szCs w:val="28"/>
                <w:lang w:val="nl-NL"/>
              </w:rPr>
              <w:t>? Em hãy tìm những chi tiết, hình ảnh miêu tả ngoại hình của Dế Mèn?</w:t>
            </w:r>
          </w:p>
          <w:p w:rsidR="00FC7859" w:rsidRPr="00CF4ADE" w:rsidRDefault="00FC7859" w:rsidP="00DE7477">
            <w:pPr>
              <w:rPr>
                <w:rFonts w:ascii="Times New Roman" w:hAnsi="Times New Roman"/>
                <w:b/>
                <w:sz w:val="28"/>
                <w:szCs w:val="28"/>
                <w:u w:val="single"/>
                <w:lang w:val="nl-NL"/>
              </w:rPr>
            </w:pPr>
            <w:r w:rsidRPr="00CF4ADE">
              <w:rPr>
                <w:rFonts w:ascii="Times New Roman" w:hAnsi="Times New Roman"/>
                <w:b/>
                <w:sz w:val="28"/>
                <w:szCs w:val="28"/>
                <w:u w:val="single"/>
                <w:lang w:val="nl-NL"/>
              </w:rPr>
              <w:t>Chiếu</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 Càng: mẫm bóng</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 Vuốt: cứng, nhọn hoắt, đạp phành phạch</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 Cánh: áo dài chấm đuôi</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 Đầu: to, nổi từng tảng</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 Răng: đen nhánh, nhai ngoàm ngoạp</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 xml:space="preserve">- Râu: dài, uốn cong </w:t>
            </w:r>
          </w:p>
          <w:p w:rsidR="00FC7859"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 xml:space="preserve">+ Cả người rung rinh một màu nâu bóng mỡ </w:t>
            </w:r>
          </w:p>
          <w:p w:rsidR="00FC7859" w:rsidRPr="00CF4ADE" w:rsidRDefault="00FC7859" w:rsidP="00DE7477">
            <w:pPr>
              <w:jc w:val="both"/>
              <w:rPr>
                <w:rFonts w:ascii="Times New Roman" w:hAnsi="Times New Roman"/>
                <w:b/>
                <w:i/>
                <w:sz w:val="28"/>
                <w:szCs w:val="28"/>
                <w:lang w:val="nl-NL"/>
              </w:rPr>
            </w:pPr>
            <w:r w:rsidRPr="00CF4ADE">
              <w:rPr>
                <w:rFonts w:ascii="Times New Roman" w:hAnsi="Times New Roman"/>
                <w:b/>
                <w:i/>
                <w:sz w:val="28"/>
                <w:szCs w:val="28"/>
                <w:lang w:val="nl-NL"/>
              </w:rPr>
              <w:t>? Cách miêu tả  ấy gợi cho em hình dung  hình dáng bề ngoài  Dế Mèn như thế nào?</w:t>
            </w:r>
          </w:p>
          <w:p w:rsidR="00FC7859" w:rsidRPr="00CF4ADE" w:rsidRDefault="00FC7859" w:rsidP="00DE7477">
            <w:pPr>
              <w:rPr>
                <w:rFonts w:ascii="Times New Roman" w:hAnsi="Times New Roman"/>
                <w:b/>
                <w:sz w:val="28"/>
                <w:szCs w:val="28"/>
                <w:u w:val="single"/>
                <w:lang w:val="nl-NL"/>
              </w:rPr>
            </w:pPr>
            <w:r w:rsidRPr="00CF4ADE">
              <w:rPr>
                <w:rFonts w:ascii="Times New Roman" w:hAnsi="Times New Roman"/>
                <w:b/>
                <w:sz w:val="28"/>
                <w:szCs w:val="28"/>
                <w:u w:val="single"/>
                <w:lang w:val="nl-NL"/>
              </w:rPr>
              <w:t>Chiếu</w:t>
            </w:r>
          </w:p>
          <w:p w:rsidR="00FC7859" w:rsidRPr="00CF4ADE" w:rsidRDefault="00FC7859" w:rsidP="00DE7477">
            <w:pPr>
              <w:rPr>
                <w:rFonts w:ascii="Times New Roman" w:hAnsi="Times New Roman"/>
                <w:b/>
                <w:i/>
                <w:sz w:val="28"/>
                <w:szCs w:val="28"/>
                <w:lang w:val="nl-NL"/>
              </w:rPr>
            </w:pPr>
            <w:r w:rsidRPr="00CF4ADE">
              <w:rPr>
                <w:rFonts w:ascii="Times New Roman" w:hAnsi="Times New Roman"/>
                <w:b/>
                <w:i/>
                <w:sz w:val="28"/>
                <w:szCs w:val="28"/>
                <w:lang w:val="nl-NL"/>
              </w:rPr>
              <w:t>? Vậy do đâu mà Mèn có được 1 hình dáng đẹp như thế?</w:t>
            </w:r>
          </w:p>
          <w:p w:rsidR="00FC7859" w:rsidRPr="00CF4ADE" w:rsidRDefault="00FC7859" w:rsidP="00DE7477">
            <w:pPr>
              <w:rPr>
                <w:rFonts w:ascii="Times New Roman" w:hAnsi="Times New Roman"/>
                <w:b/>
                <w:sz w:val="28"/>
                <w:szCs w:val="28"/>
                <w:u w:val="single"/>
                <w:lang w:val="nl-NL"/>
              </w:rPr>
            </w:pPr>
            <w:r w:rsidRPr="00CF4ADE">
              <w:rPr>
                <w:rFonts w:ascii="Times New Roman" w:hAnsi="Times New Roman"/>
                <w:b/>
                <w:sz w:val="28"/>
                <w:szCs w:val="28"/>
                <w:u w:val="single"/>
                <w:lang w:val="nl-NL"/>
              </w:rPr>
              <w:t>Chiếu</w:t>
            </w:r>
          </w:p>
          <w:p w:rsidR="00FC7859"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-Nhờ ăn uống điều độ, làm việc có chừng mực</w:t>
            </w:r>
          </w:p>
          <w:p w:rsidR="00FC7859" w:rsidRPr="00CF4ADE" w:rsidRDefault="00FC7859" w:rsidP="00DE7477">
            <w:pPr>
              <w:rPr>
                <w:rFonts w:ascii="Times New Roman" w:hAnsi="Times New Roman"/>
                <w:i/>
                <w:sz w:val="28"/>
                <w:szCs w:val="28"/>
                <w:lang w:val="nl-NL"/>
              </w:rPr>
            </w:pPr>
            <w:r w:rsidRPr="00CF4ADE">
              <w:rPr>
                <w:rFonts w:ascii="Times New Roman" w:hAnsi="Times New Roman"/>
                <w:sz w:val="28"/>
                <w:szCs w:val="28"/>
                <w:lang w:val="nl-NL"/>
              </w:rPr>
              <w:t>(</w:t>
            </w:r>
            <w:r w:rsidRPr="00CF4ADE">
              <w:rPr>
                <w:rFonts w:ascii="Times New Roman" w:hAnsi="Times New Roman"/>
                <w:i/>
                <w:sz w:val="28"/>
                <w:szCs w:val="28"/>
                <w:lang w:val="nl-NL"/>
              </w:rPr>
              <w:t>nên tôi chóng lớn lắm)</w:t>
            </w:r>
          </w:p>
          <w:p w:rsidR="00FC7859" w:rsidRPr="00CF4ADE" w:rsidRDefault="00FC7859" w:rsidP="00DE7477">
            <w:pPr>
              <w:rPr>
                <w:rFonts w:ascii="Times New Roman" w:hAnsi="Times New Roman"/>
                <w:b/>
                <w:i/>
                <w:sz w:val="28"/>
                <w:szCs w:val="28"/>
                <w:lang w:val="nl-NL"/>
              </w:rPr>
            </w:pPr>
            <w:r w:rsidRPr="00CF4ADE">
              <w:rPr>
                <w:rFonts w:ascii="Times New Roman" w:hAnsi="Times New Roman"/>
                <w:b/>
                <w:i/>
                <w:sz w:val="28"/>
                <w:szCs w:val="28"/>
                <w:lang w:val="nl-NL"/>
              </w:rPr>
              <w:t>? Bên cạnh việc miêu tả về hình dáng, Mèn còn tự miêu tả mình ntn? Tìm những từ miêu tả hành động và ý nghĩ của Dế Mèn?</w:t>
            </w:r>
          </w:p>
          <w:p w:rsidR="00FC7859" w:rsidRPr="00CF4ADE" w:rsidRDefault="00FC7859" w:rsidP="00DE7477">
            <w:pPr>
              <w:rPr>
                <w:rFonts w:ascii="Times New Roman" w:hAnsi="Times New Roman"/>
                <w:b/>
                <w:sz w:val="28"/>
                <w:szCs w:val="28"/>
                <w:u w:val="single"/>
                <w:lang w:val="nl-NL"/>
              </w:rPr>
            </w:pPr>
            <w:r w:rsidRPr="00CF4ADE">
              <w:rPr>
                <w:rFonts w:ascii="Times New Roman" w:hAnsi="Times New Roman"/>
                <w:b/>
                <w:sz w:val="28"/>
                <w:szCs w:val="28"/>
                <w:u w:val="single"/>
                <w:lang w:val="nl-NL"/>
              </w:rPr>
              <w:t>Chiếu</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 Đi đứng oai vệ, làm điệu, nhún chân, rung đùi</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-Tợn lắm, cà khịa với tất cả mọi người trong xóm</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 Quát mấy chị cào cào, đá ghẹo anh gọng vó</w:t>
            </w:r>
          </w:p>
          <w:p w:rsidR="00FC7859" w:rsidRPr="00CF4ADE" w:rsidRDefault="00FC7859" w:rsidP="00DE7477">
            <w:pPr>
              <w:jc w:val="both"/>
              <w:rPr>
                <w:rFonts w:ascii="Times New Roman" w:hAnsi="Times New Roman"/>
                <w:b/>
                <w:sz w:val="28"/>
                <w:szCs w:val="28"/>
                <w:u w:val="single"/>
                <w:lang w:val="nl-NL"/>
              </w:rPr>
            </w:pPr>
            <w:r w:rsidRPr="00CF4ADE">
              <w:rPr>
                <w:rFonts w:ascii="Times New Roman" w:hAnsi="Times New Roman"/>
                <w:sz w:val="28"/>
                <w:szCs w:val="28"/>
                <w:lang w:val="nl-NL"/>
              </w:rPr>
              <w:t xml:space="preserve">- Đạp phanh phách, vũ phành phạch, nhai ngoàm ngoạm, trịnh trọng vuốt râu... </w:t>
            </w:r>
          </w:p>
          <w:p w:rsidR="00FC7859" w:rsidRPr="00CF4ADE" w:rsidRDefault="00FC7859" w:rsidP="00DE7477">
            <w:pPr>
              <w:jc w:val="both"/>
              <w:rPr>
                <w:rFonts w:ascii="Times New Roman" w:hAnsi="Times New Roman"/>
                <w:b/>
                <w:i/>
                <w:sz w:val="28"/>
                <w:szCs w:val="28"/>
                <w:u w:val="single"/>
                <w:lang w:val="nl-NL"/>
              </w:rPr>
            </w:pPr>
            <w:r w:rsidRPr="00CF4ADE">
              <w:rPr>
                <w:rFonts w:ascii="Times New Roman" w:hAnsi="Times New Roman"/>
                <w:b/>
                <w:sz w:val="28"/>
                <w:szCs w:val="28"/>
                <w:u w:val="single"/>
                <w:lang w:val="nl-NL"/>
              </w:rPr>
              <w:t>Chiếu</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b/>
                <w:i/>
                <w:sz w:val="28"/>
                <w:szCs w:val="28"/>
                <w:lang w:val="nl-NL"/>
              </w:rPr>
              <w:t>* Ý nghĩ</w:t>
            </w:r>
            <w:r w:rsidRPr="00CF4ADE">
              <w:rPr>
                <w:rFonts w:ascii="Times New Roman" w:hAnsi="Times New Roman"/>
                <w:sz w:val="28"/>
                <w:szCs w:val="28"/>
                <w:lang w:val="nl-NL"/>
              </w:rPr>
              <w:t>: Tưởng mình sắp đứng đầu thiên hạ.</w:t>
            </w:r>
          </w:p>
          <w:p w:rsidR="00FC7859" w:rsidRPr="00CF4ADE" w:rsidRDefault="00FC7859" w:rsidP="00DE7477">
            <w:pPr>
              <w:rPr>
                <w:rFonts w:ascii="Times New Roman" w:hAnsi="Times New Roman"/>
                <w:b/>
                <w:i/>
                <w:sz w:val="28"/>
                <w:szCs w:val="28"/>
                <w:lang w:val="nl-NL"/>
              </w:rPr>
            </w:pPr>
            <w:r w:rsidRPr="00CF4ADE">
              <w:rPr>
                <w:rFonts w:ascii="Times New Roman" w:hAnsi="Times New Roman"/>
                <w:b/>
                <w:bCs/>
                <w:i/>
                <w:sz w:val="28"/>
                <w:szCs w:val="28"/>
                <w:lang w:val="nl-NL"/>
              </w:rPr>
              <w:t>?</w:t>
            </w:r>
            <w:r w:rsidRPr="00CF4ADE">
              <w:rPr>
                <w:rFonts w:ascii="Times New Roman" w:hAnsi="Times New Roman"/>
                <w:b/>
                <w:i/>
                <w:sz w:val="28"/>
                <w:szCs w:val="28"/>
                <w:lang w:val="nl-NL"/>
              </w:rPr>
              <w:t xml:space="preserve">  Em có nhận xét gì về tính cách của nhân vật Dế Mèn trong đoạn này?</w:t>
            </w:r>
          </w:p>
          <w:p w:rsidR="00FC7859" w:rsidRPr="00CF4ADE" w:rsidRDefault="00FC7859" w:rsidP="00DE7477">
            <w:pPr>
              <w:jc w:val="both"/>
              <w:rPr>
                <w:rFonts w:ascii="Times New Roman" w:hAnsi="Times New Roman"/>
                <w:b/>
                <w:i/>
                <w:sz w:val="28"/>
                <w:szCs w:val="28"/>
                <w:lang w:val="nl-NL"/>
              </w:rPr>
            </w:pPr>
            <w:r w:rsidRPr="00CF4ADE">
              <w:rPr>
                <w:rFonts w:ascii="Times New Roman" w:hAnsi="Times New Roman"/>
                <w:b/>
                <w:i/>
                <w:sz w:val="28"/>
                <w:szCs w:val="28"/>
                <w:lang w:val="nl-NL"/>
              </w:rPr>
              <w:t>? Em có nhận xét gì về nghệ thuật miêu tả của tác giả khi tả Mèn? Cách miêu tả ấy có tác dụng gì</w:t>
            </w:r>
          </w:p>
          <w:p w:rsidR="00FC7859" w:rsidRPr="00CF4ADE" w:rsidRDefault="00FC7859" w:rsidP="00DE7477">
            <w:pPr>
              <w:jc w:val="both"/>
              <w:rPr>
                <w:rFonts w:ascii="Times New Roman" w:hAnsi="Times New Roman"/>
                <w:b/>
                <w:sz w:val="28"/>
                <w:szCs w:val="28"/>
                <w:u w:val="single"/>
                <w:lang w:val="nl-NL"/>
              </w:rPr>
            </w:pPr>
            <w:r w:rsidRPr="00CF4ADE">
              <w:rPr>
                <w:rFonts w:ascii="Times New Roman" w:hAnsi="Times New Roman"/>
                <w:b/>
                <w:sz w:val="28"/>
                <w:szCs w:val="28"/>
                <w:u w:val="single"/>
                <w:lang w:val="nl-NL"/>
              </w:rPr>
              <w:t>Chiếu</w:t>
            </w:r>
          </w:p>
          <w:p w:rsidR="00FC7859"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 Dùng hàng loạt các từ láy, động từ, tính từ ,biện pháp nhân hóa, so sánh, các từ ngữ đắt giá.</w:t>
            </w:r>
          </w:p>
          <w:p w:rsidR="00FC7859" w:rsidRPr="00CF4ADE" w:rsidRDefault="00FC7859" w:rsidP="00DE7477">
            <w:pPr>
              <w:rPr>
                <w:rFonts w:ascii="Times New Roman" w:hAnsi="Times New Roman"/>
                <w:iCs/>
                <w:sz w:val="28"/>
                <w:szCs w:val="28"/>
                <w:lang w:val="nl-NL"/>
              </w:rPr>
            </w:pPr>
            <w:r w:rsidRPr="00CF4ADE">
              <w:rPr>
                <w:rFonts w:ascii="Times New Roman" w:hAnsi="Times New Roman"/>
                <w:iCs/>
                <w:sz w:val="28"/>
                <w:szCs w:val="28"/>
                <w:lang w:val="nl-NL"/>
              </w:rPr>
              <w:lastRenderedPageBreak/>
              <w:t xml:space="preserve">-Miêu tả từ khái quát đến cụ thể.  </w:t>
            </w:r>
          </w:p>
          <w:p w:rsidR="00FC7859" w:rsidRPr="00CF4ADE" w:rsidRDefault="00FC7859" w:rsidP="00DE7477">
            <w:pPr>
              <w:rPr>
                <w:rFonts w:ascii="Times New Roman" w:hAnsi="Times New Roman"/>
                <w:iCs/>
                <w:sz w:val="28"/>
                <w:szCs w:val="28"/>
                <w:lang w:val="nl-NL"/>
              </w:rPr>
            </w:pPr>
            <w:r w:rsidRPr="00CF4ADE">
              <w:rPr>
                <w:rFonts w:ascii="Times New Roman" w:hAnsi="Times New Roman"/>
                <w:sz w:val="28"/>
                <w:szCs w:val="28"/>
                <w:lang w:val="nl-NL"/>
              </w:rPr>
              <w:t xml:space="preserve">+ </w:t>
            </w:r>
            <w:r w:rsidRPr="00CF4ADE">
              <w:rPr>
                <w:rFonts w:ascii="Times New Roman" w:hAnsi="Times New Roman"/>
                <w:iCs/>
                <w:sz w:val="28"/>
                <w:szCs w:val="28"/>
                <w:lang w:val="nl-NL"/>
              </w:rPr>
              <w:t>Miêu tả ngoại hình kết hợp với miêu tả hành động</w:t>
            </w:r>
          </w:p>
          <w:p w:rsidR="00FC7859" w:rsidRPr="00CF4ADE" w:rsidRDefault="00FC7859" w:rsidP="00DE7477">
            <w:pPr>
              <w:rPr>
                <w:rFonts w:ascii="Times New Roman" w:hAnsi="Times New Roman"/>
                <w:iCs/>
                <w:sz w:val="28"/>
                <w:szCs w:val="28"/>
                <w:lang w:val="nl-NL"/>
              </w:rPr>
            </w:pPr>
            <w:r w:rsidRPr="00CF4ADE">
              <w:rPr>
                <w:rFonts w:ascii="Times New Roman" w:hAnsi="Times New Roman"/>
                <w:sz w:val="28"/>
                <w:szCs w:val="28"/>
                <w:lang w:val="nl-NL"/>
              </w:rPr>
              <w:t>+</w:t>
            </w:r>
            <w:r w:rsidRPr="00CF4ADE">
              <w:rPr>
                <w:rFonts w:ascii="Times New Roman" w:hAnsi="Times New Roman"/>
                <w:iCs/>
                <w:sz w:val="28"/>
                <w:szCs w:val="28"/>
                <w:lang w:val="nl-NL"/>
              </w:rPr>
              <w:t>Lựa chọn các chi tiết tiêu biểu.</w:t>
            </w:r>
          </w:p>
          <w:p w:rsidR="00FC7859" w:rsidRPr="00CF4ADE" w:rsidRDefault="00FC7859" w:rsidP="00DE7477">
            <w:pPr>
              <w:rPr>
                <w:rFonts w:ascii="Times New Roman" w:hAnsi="Times New Roman"/>
                <w:b/>
                <w:iCs/>
                <w:sz w:val="28"/>
                <w:szCs w:val="28"/>
                <w:u w:val="single"/>
                <w:lang w:val="nl-NL"/>
              </w:rPr>
            </w:pPr>
            <w:r w:rsidRPr="00CF4ADE">
              <w:rPr>
                <w:rFonts w:ascii="Times New Roman" w:hAnsi="Times New Roman"/>
                <w:b/>
                <w:iCs/>
                <w:sz w:val="28"/>
                <w:szCs w:val="28"/>
                <w:u w:val="single"/>
                <w:lang w:val="nl-NL"/>
              </w:rPr>
              <w:t>Chiếu</w:t>
            </w:r>
          </w:p>
          <w:p w:rsidR="00FC7859" w:rsidRPr="00CF4ADE" w:rsidRDefault="00FC7859" w:rsidP="00DE7477">
            <w:pPr>
              <w:rPr>
                <w:rFonts w:ascii="Times New Roman" w:hAnsi="Times New Roman"/>
                <w:sz w:val="28"/>
                <w:szCs w:val="28"/>
                <w:lang w:val="nl-NL"/>
              </w:rPr>
            </w:pPr>
            <w:r w:rsidRPr="00CF4ADE">
              <w:rPr>
                <w:rFonts w:ascii="Times New Roman" w:hAnsi="Times New Roman"/>
                <w:i/>
                <w:sz w:val="28"/>
                <w:szCs w:val="28"/>
                <w:lang w:val="nl-NL"/>
              </w:rPr>
              <w:t>-&gt;</w:t>
            </w:r>
            <w:r w:rsidRPr="00CF4ADE">
              <w:rPr>
                <w:rFonts w:ascii="Times New Roman" w:hAnsi="Times New Roman"/>
                <w:sz w:val="28"/>
                <w:szCs w:val="28"/>
                <w:lang w:val="nl-NL"/>
              </w:rPr>
              <w:t>Làm nổi bật chân dung và tính cách của Mèn</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=&gt; Mèn là một chàng dế thanh niên cường tráng ,khoẻ mạnh nhưng tính cách quá kiêu căng, hợm hĩnh.</w:t>
            </w:r>
          </w:p>
          <w:p w:rsidR="00FC7859" w:rsidRPr="00CF4ADE" w:rsidRDefault="00FC7859" w:rsidP="00DE7477">
            <w:pPr>
              <w:jc w:val="both"/>
              <w:rPr>
                <w:rFonts w:ascii="Times New Roman" w:hAnsi="Times New Roman"/>
                <w:sz w:val="28"/>
                <w:szCs w:val="28"/>
                <w:lang w:val="nl-NL"/>
              </w:rPr>
            </w:pPr>
            <w:r w:rsidRPr="00CF4ADE">
              <w:rPr>
                <w:rFonts w:ascii="Times New Roman" w:hAnsi="Times New Roman"/>
                <w:sz w:val="28"/>
                <w:szCs w:val="28"/>
                <w:lang w:val="nl-NL"/>
              </w:rPr>
              <w:t xml:space="preserve">            Đây là một đoạn văn rất độc đáo, đặc sắc về nghệ thuật tả vật ,bằng cách nhân hoá, dùng nhiều tính từ, động từ, từ láy, so sánh chọn lọc, chính xác, Tô Hoài đã để cho Dế Mền tự hoạ bức chân dung của mình vô cùng sống động, phù hợp với thực tế, hình dáng, tập tính của loài dế, cũng như một số thanh thiếu niên vào nhiều thời. Dế Mèn cường tráng, khoẻ mạnh, kiêu căng, hợm hĩnh mà không tự biết .Điểm đáng khen cũng như điểm đáng chê trách của chàng Dế mới lớn này .</w:t>
            </w:r>
          </w:p>
          <w:p w:rsidR="0078138D" w:rsidRPr="00CF4ADE" w:rsidRDefault="00FC7859" w:rsidP="00DE7477">
            <w:pPr>
              <w:rPr>
                <w:rFonts w:ascii="Times New Roman" w:hAnsi="Times New Roman"/>
                <w:sz w:val="28"/>
                <w:szCs w:val="28"/>
                <w:lang w:val="nl-NL"/>
              </w:rPr>
            </w:pPr>
            <w:r w:rsidRPr="00CF4ADE">
              <w:rPr>
                <w:rFonts w:ascii="Times New Roman" w:hAnsi="Times New Roman"/>
                <w:sz w:val="28"/>
                <w:szCs w:val="28"/>
                <w:lang w:val="nl-NL"/>
              </w:rPr>
              <w:t>- Tất cả phù hợp với thực tế của loài dế vậy bài học đường đời …là gì? chúng ta cùng tìm hiểu ở tiế</w:t>
            </w:r>
            <w:r w:rsidR="00610DA5" w:rsidRPr="00CF4ADE">
              <w:rPr>
                <w:rFonts w:ascii="Times New Roman" w:hAnsi="Times New Roman"/>
                <w:sz w:val="28"/>
                <w:szCs w:val="28"/>
                <w:lang w:val="nl-NL"/>
              </w:rPr>
              <w:t>t sau.</w:t>
            </w:r>
          </w:p>
          <w:p w:rsidR="0078138D" w:rsidRPr="00884151" w:rsidRDefault="0078138D" w:rsidP="00DE7477">
            <w:pPr>
              <w:jc w:val="both"/>
              <w:rPr>
                <w:rFonts w:ascii="Times New Roman" w:hAnsi="Times New Roman"/>
                <w:b/>
                <w:bCs/>
                <w:sz w:val="28"/>
                <w:szCs w:val="28"/>
                <w:lang w:val="nl-NL" w:eastAsia="vi-VN"/>
              </w:rPr>
            </w:pPr>
            <w:r w:rsidRPr="00884151">
              <w:rPr>
                <w:rFonts w:ascii="Times New Roman" w:hAnsi="Times New Roman"/>
                <w:b/>
                <w:bCs/>
                <w:sz w:val="28"/>
                <w:szCs w:val="28"/>
                <w:lang w:val="nl-NL" w:eastAsia="vi-VN"/>
              </w:rPr>
              <w:t xml:space="preserve">NV3: </w:t>
            </w:r>
          </w:p>
          <w:p w:rsidR="0078138D" w:rsidRPr="00884151" w:rsidRDefault="0078138D" w:rsidP="00DE7477">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1: chuyển giao nhiệm vụ</w:t>
            </w:r>
          </w:p>
          <w:p w:rsidR="0078138D" w:rsidRPr="00884151" w:rsidRDefault="0078138D" w:rsidP="00DE7477">
            <w:pPr>
              <w:jc w:val="both"/>
              <w:rPr>
                <w:rFonts w:ascii="Times New Roman" w:hAnsi="Times New Roman"/>
                <w:b/>
                <w:bCs/>
                <w:i/>
                <w:color w:val="000000" w:themeColor="text1"/>
                <w:sz w:val="28"/>
                <w:szCs w:val="28"/>
                <w:lang w:val="nl-NL"/>
              </w:rPr>
            </w:pPr>
            <w:r w:rsidRPr="00884151">
              <w:rPr>
                <w:rFonts w:ascii="Times New Roman" w:hAnsi="Times New Roman"/>
                <w:iCs/>
                <w:color w:val="000000" w:themeColor="text1"/>
                <w:sz w:val="28"/>
                <w:szCs w:val="28"/>
                <w:lang w:val="nl-NL"/>
              </w:rPr>
              <w:t>- GV yêu cầu HS thảo luận theo Phiếu học tập số 2</w:t>
            </w:r>
            <w:r w:rsidRPr="00884151">
              <w:rPr>
                <w:rFonts w:ascii="Times New Roman" w:hAnsi="Times New Roman"/>
                <w:b/>
                <w:bCs/>
                <w:i/>
                <w:color w:val="000000" w:themeColor="text1"/>
                <w:sz w:val="28"/>
                <w:szCs w:val="28"/>
                <w:lang w:val="nl-NL"/>
              </w:rPr>
              <w:t>(phần phụ lục)</w:t>
            </w:r>
          </w:p>
          <w:p w:rsidR="0078138D" w:rsidRPr="00884151" w:rsidRDefault="0078138D" w:rsidP="00DE7477">
            <w:pPr>
              <w:jc w:val="both"/>
              <w:rPr>
                <w:rFonts w:ascii="Times New Roman" w:hAnsi="Times New Roman"/>
                <w:b/>
                <w:bCs/>
                <w:i/>
                <w:color w:val="000000" w:themeColor="text1"/>
                <w:sz w:val="28"/>
                <w:szCs w:val="28"/>
                <w:lang w:val="nl-NL"/>
              </w:rPr>
            </w:pPr>
            <w:r w:rsidRPr="00884151">
              <w:rPr>
                <w:rFonts w:ascii="Times New Roman" w:hAnsi="Times New Roman"/>
                <w:b/>
                <w:color w:val="000000" w:themeColor="text1"/>
                <w:sz w:val="28"/>
                <w:szCs w:val="28"/>
                <w:lang w:val="nl-NL"/>
              </w:rPr>
              <w:t>- GV đặt câu hỏi gợi dận theo phiếu:</w:t>
            </w:r>
          </w:p>
          <w:p w:rsidR="0078138D" w:rsidRPr="00884151" w:rsidRDefault="0078138D" w:rsidP="00DE7477">
            <w:pPr>
              <w:jc w:val="both"/>
              <w:rPr>
                <w:rFonts w:ascii="Times New Roman" w:hAnsi="Times New Roman"/>
                <w:bCs/>
                <w:i/>
                <w:iCs/>
                <w:color w:val="000000" w:themeColor="text1"/>
                <w:sz w:val="28"/>
                <w:szCs w:val="28"/>
                <w:lang w:val="nl-NL"/>
              </w:rPr>
            </w:pPr>
            <w:r w:rsidRPr="00884151">
              <w:rPr>
                <w:rFonts w:ascii="Times New Roman" w:hAnsi="Times New Roman"/>
                <w:b/>
                <w:bCs/>
                <w:i/>
                <w:iCs/>
                <w:color w:val="000000" w:themeColor="text1"/>
                <w:sz w:val="28"/>
                <w:szCs w:val="28"/>
                <w:lang w:val="nl-NL"/>
              </w:rPr>
              <w:t xml:space="preserve">+ </w:t>
            </w:r>
            <w:r w:rsidRPr="00884151">
              <w:rPr>
                <w:rFonts w:ascii="Times New Roman" w:hAnsi="Times New Roman"/>
                <w:bCs/>
                <w:i/>
                <w:iCs/>
                <w:color w:val="000000" w:themeColor="text1"/>
                <w:sz w:val="28"/>
                <w:szCs w:val="28"/>
                <w:lang w:val="nl-NL"/>
              </w:rPr>
              <w:t>Hãy tìm các chi tiết miêu tả về Dế Choắt? Em có nhận xét gì về nhân vật này?</w:t>
            </w:r>
          </w:p>
          <w:p w:rsidR="0078138D" w:rsidRPr="00884151" w:rsidRDefault="0078138D" w:rsidP="00DE7477">
            <w:pPr>
              <w:jc w:val="both"/>
              <w:rPr>
                <w:rFonts w:ascii="Times New Roman" w:hAnsi="Times New Roman"/>
                <w:bCs/>
                <w:i/>
                <w:iCs/>
                <w:sz w:val="28"/>
                <w:szCs w:val="28"/>
                <w:lang w:val="nl-NL"/>
              </w:rPr>
            </w:pPr>
            <w:r w:rsidRPr="00884151">
              <w:rPr>
                <w:rFonts w:ascii="Times New Roman" w:hAnsi="Times New Roman"/>
                <w:bCs/>
                <w:i/>
                <w:iCs/>
                <w:color w:val="000000" w:themeColor="text1"/>
                <w:sz w:val="28"/>
                <w:szCs w:val="28"/>
                <w:lang w:val="nl-NL"/>
              </w:rPr>
              <w:t xml:space="preserve">+ </w:t>
            </w:r>
            <w:r w:rsidRPr="00884151">
              <w:rPr>
                <w:rFonts w:ascii="Times New Roman" w:hAnsi="Times New Roman"/>
                <w:bCs/>
                <w:i/>
                <w:iCs/>
                <w:sz w:val="28"/>
                <w:szCs w:val="28"/>
                <w:lang w:val="nl-NL"/>
              </w:rPr>
              <w:t xml:space="preserve">Lời Dế Mèn xưng hô với Dế Choắt có gì đặc biệt? Nhận xét gì về cách xưng hô đó? </w:t>
            </w:r>
          </w:p>
          <w:p w:rsidR="0078138D" w:rsidRPr="00884151" w:rsidRDefault="0078138D" w:rsidP="00DE7477">
            <w:pPr>
              <w:jc w:val="both"/>
              <w:rPr>
                <w:rFonts w:ascii="Times New Roman" w:hAnsi="Times New Roman"/>
                <w:bCs/>
                <w:i/>
                <w:iCs/>
                <w:color w:val="000000" w:themeColor="text1"/>
                <w:sz w:val="28"/>
                <w:szCs w:val="28"/>
                <w:lang w:val="nl-NL"/>
              </w:rPr>
            </w:pPr>
          </w:p>
          <w:p w:rsidR="0078138D" w:rsidRPr="00884151" w:rsidRDefault="0078138D" w:rsidP="00DE7477">
            <w:pPr>
              <w:jc w:val="both"/>
              <w:rPr>
                <w:rFonts w:ascii="Times New Roman" w:hAnsi="Times New Roman"/>
                <w:bCs/>
                <w:i/>
                <w:iCs/>
                <w:sz w:val="28"/>
                <w:szCs w:val="28"/>
                <w:lang w:val="nl-NL"/>
              </w:rPr>
            </w:pPr>
            <w:r w:rsidRPr="00884151">
              <w:rPr>
                <w:rFonts w:ascii="Times New Roman" w:hAnsi="Times New Roman"/>
                <w:bCs/>
                <w:i/>
                <w:iCs/>
                <w:sz w:val="28"/>
                <w:szCs w:val="28"/>
                <w:lang w:val="nl-NL"/>
              </w:rPr>
              <w:t>+ Như thế, dưới mắt Dế Mèn, Dế Choắt hiện ra như thế nào? Em đánh giá gì về nhân vật Dế Mèn.</w:t>
            </w:r>
          </w:p>
          <w:p w:rsidR="0078138D" w:rsidRPr="00884151" w:rsidRDefault="0078138D" w:rsidP="00DE7477">
            <w:pPr>
              <w:jc w:val="both"/>
              <w:rPr>
                <w:rFonts w:ascii="Times New Roman" w:hAnsi="Times New Roman"/>
                <w:bCs/>
                <w:i/>
                <w:iCs/>
                <w:sz w:val="28"/>
                <w:szCs w:val="28"/>
                <w:lang w:val="nl-NL"/>
              </w:rPr>
            </w:pPr>
            <w:r w:rsidRPr="00884151">
              <w:rPr>
                <w:rFonts w:ascii="Times New Roman" w:hAnsi="Times New Roman"/>
                <w:bCs/>
                <w:i/>
                <w:iCs/>
                <w:sz w:val="28"/>
                <w:szCs w:val="28"/>
                <w:lang w:val="nl-NL"/>
              </w:rPr>
              <w:t>+ Trước lời cầu xin của Dế Choắt nhờ đào ngách thông hang. Dế Mèn đã hành động như thế nào? Chi tiết đó đã tô đậm thêm tính cách gì của Dế Mèn?</w:t>
            </w:r>
          </w:p>
          <w:p w:rsidR="0078138D" w:rsidRPr="00884151" w:rsidRDefault="0078138D" w:rsidP="00DE7477">
            <w:pPr>
              <w:jc w:val="both"/>
              <w:rPr>
                <w:rFonts w:ascii="Times New Roman" w:hAnsi="Times New Roman"/>
                <w:iCs/>
                <w:color w:val="000000" w:themeColor="text1"/>
                <w:sz w:val="28"/>
                <w:szCs w:val="28"/>
                <w:lang w:val="nl-NL"/>
              </w:rPr>
            </w:pPr>
            <w:r w:rsidRPr="00884151">
              <w:rPr>
                <w:rFonts w:ascii="Times New Roman" w:hAnsi="Times New Roman"/>
                <w:iCs/>
                <w:color w:val="000000" w:themeColor="text1"/>
                <w:sz w:val="28"/>
                <w:szCs w:val="28"/>
                <w:lang w:val="nl-NL"/>
              </w:rPr>
              <w:t>- HS tiếp nhận nhiệm vụ.</w:t>
            </w:r>
          </w:p>
          <w:p w:rsidR="0078138D" w:rsidRPr="00884151" w:rsidRDefault="0078138D" w:rsidP="00DE7477">
            <w:pPr>
              <w:jc w:val="both"/>
              <w:rPr>
                <w:rFonts w:ascii="Times New Roman" w:hAnsi="Times New Roman"/>
                <w:i/>
                <w:color w:val="000000" w:themeColor="text1"/>
                <w:sz w:val="28"/>
                <w:szCs w:val="28"/>
                <w:lang w:val="nl-NL"/>
              </w:rPr>
            </w:pPr>
            <w:r w:rsidRPr="00884151">
              <w:rPr>
                <w:rFonts w:ascii="Times New Roman" w:hAnsi="Times New Roman"/>
                <w:b/>
                <w:color w:val="000000" w:themeColor="text1"/>
                <w:sz w:val="28"/>
                <w:szCs w:val="28"/>
                <w:lang w:val="nl-NL"/>
              </w:rPr>
              <w:t>Bước 2: HS trao đổi thảo luận, thực hiện nhiệm vụ</w:t>
            </w:r>
          </w:p>
          <w:p w:rsidR="0078138D" w:rsidRPr="00884151" w:rsidRDefault="0078138D" w:rsidP="00DE7477">
            <w:pPr>
              <w:tabs>
                <w:tab w:val="left" w:pos="649"/>
              </w:tabs>
              <w:jc w:val="both"/>
              <w:rPr>
                <w:rFonts w:ascii="Times New Roman" w:hAnsi="Times New Roman"/>
                <w:color w:val="000000" w:themeColor="text1"/>
                <w:sz w:val="28"/>
                <w:szCs w:val="28"/>
                <w:lang w:val="nl-NL" w:eastAsia="vi-VN"/>
              </w:rPr>
            </w:pPr>
            <w:r>
              <w:rPr>
                <w:rFonts w:ascii="Times New Roman" w:hAnsi="Times New Roman"/>
                <w:color w:val="000000" w:themeColor="text1"/>
                <w:sz w:val="28"/>
                <w:szCs w:val="28"/>
                <w:lang w:val="nl-NL" w:eastAsia="vi-VN"/>
              </w:rPr>
              <w:t>-</w:t>
            </w:r>
            <w:r w:rsidRPr="00884151">
              <w:rPr>
                <w:rFonts w:ascii="Times New Roman" w:hAnsi="Times New Roman"/>
                <w:color w:val="000000" w:themeColor="text1"/>
                <w:sz w:val="28"/>
                <w:szCs w:val="28"/>
                <w:lang w:val="nl-NL" w:eastAsia="vi-VN"/>
              </w:rPr>
              <w:t xml:space="preserve"> HS thảo luận và trả lời từng câu hỏi</w:t>
            </w:r>
            <w:r>
              <w:rPr>
                <w:rFonts w:ascii="Times New Roman" w:hAnsi="Times New Roman"/>
                <w:color w:val="000000" w:themeColor="text1"/>
                <w:sz w:val="28"/>
                <w:szCs w:val="28"/>
                <w:lang w:val="nl-NL" w:eastAsia="vi-VN"/>
              </w:rPr>
              <w:t>;</w:t>
            </w:r>
          </w:p>
          <w:p w:rsidR="0078138D" w:rsidRPr="00884151" w:rsidRDefault="0078138D" w:rsidP="00DE7477">
            <w:pPr>
              <w:tabs>
                <w:tab w:val="left" w:pos="649"/>
              </w:tabs>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 xml:space="preserve">- </w:t>
            </w:r>
            <w:r w:rsidRPr="00884151">
              <w:rPr>
                <w:rFonts w:ascii="Times New Roman" w:hAnsi="Times New Roman"/>
                <w:color w:val="000000" w:themeColor="text1"/>
                <w:sz w:val="28"/>
                <w:szCs w:val="28"/>
                <w:lang w:val="nl-NL"/>
              </w:rPr>
              <w:t xml:space="preserve">Dự kiến sản phẩm: </w:t>
            </w:r>
          </w:p>
          <w:p w:rsidR="0078138D" w:rsidRDefault="0078138D" w:rsidP="00DE7477">
            <w:pPr>
              <w:tabs>
                <w:tab w:val="left" w:pos="649"/>
              </w:tabs>
              <w:jc w:val="both"/>
              <w:rPr>
                <w:rFonts w:ascii="Times New Roman" w:hAnsi="Times New Roman"/>
                <w:color w:val="000000" w:themeColor="text1"/>
                <w:sz w:val="28"/>
                <w:szCs w:val="28"/>
                <w:lang w:val="nl-NL"/>
              </w:rPr>
            </w:pPr>
            <w:r w:rsidRPr="00884151">
              <w:rPr>
                <w:rFonts w:ascii="Times New Roman" w:hAnsi="Times New Roman"/>
                <w:color w:val="000000" w:themeColor="text1"/>
                <w:sz w:val="28"/>
                <w:szCs w:val="28"/>
                <w:lang w:val="nl-NL"/>
              </w:rPr>
              <w:t>+ Đặc điểm: như gã nghiện thuốc phiện, cánh ngắn ngủn, râu một mẩu, mặt mũi ngẩn ngơ, hôi như cú mèo….</w:t>
            </w:r>
          </w:p>
          <w:p w:rsidR="0078138D" w:rsidRPr="00DC1B32" w:rsidRDefault="0078138D" w:rsidP="00DE7477">
            <w:pPr>
              <w:tabs>
                <w:tab w:val="left" w:pos="649"/>
              </w:tabs>
              <w:jc w:val="both"/>
              <w:rPr>
                <w:rFonts w:ascii="Times New Roman" w:hAnsi="Times New Roman"/>
                <w:color w:val="000000" w:themeColor="text1"/>
                <w:sz w:val="28"/>
                <w:szCs w:val="28"/>
                <w:lang w:val="nl-NL"/>
              </w:rPr>
            </w:pPr>
            <w:r>
              <w:rPr>
                <w:rFonts w:ascii="Times New Roman" w:hAnsi="Times New Roman"/>
                <w:sz w:val="28"/>
                <w:szCs w:val="28"/>
                <w:lang w:val="nl-NL"/>
              </w:rPr>
              <w:t>+</w:t>
            </w:r>
            <w:r w:rsidRPr="00884151">
              <w:rPr>
                <w:rFonts w:ascii="Times New Roman" w:hAnsi="Times New Roman"/>
                <w:sz w:val="28"/>
                <w:szCs w:val="28"/>
                <w:lang w:val="nl-NL"/>
              </w:rPr>
              <w:t xml:space="preserve"> Cách xưng hô: gọi “chú mày”</w:t>
            </w:r>
          </w:p>
          <w:p w:rsidR="0078138D" w:rsidRPr="00884151" w:rsidRDefault="0078138D" w:rsidP="00DE7477">
            <w:pPr>
              <w:tabs>
                <w:tab w:val="left" w:pos="649"/>
              </w:tabs>
              <w:jc w:val="both"/>
              <w:rPr>
                <w:rFonts w:ascii="Times New Roman" w:hAnsi="Times New Roman"/>
                <w:color w:val="000000" w:themeColor="text1"/>
                <w:sz w:val="28"/>
                <w:szCs w:val="28"/>
                <w:lang w:val="nl-NL"/>
              </w:rPr>
            </w:pPr>
          </w:p>
          <w:p w:rsidR="0078138D" w:rsidRPr="00884151" w:rsidRDefault="0078138D" w:rsidP="00DE7477">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3: Báo cáo kết quả hoạt động và thảo luận</w:t>
            </w:r>
          </w:p>
          <w:p w:rsidR="0078138D" w:rsidRPr="00884151" w:rsidRDefault="0078138D" w:rsidP="00DE7477">
            <w:pPr>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w:t>
            </w:r>
            <w:r w:rsidRPr="00884151">
              <w:rPr>
                <w:rFonts w:ascii="Times New Roman" w:hAnsi="Times New Roman"/>
                <w:color w:val="000000" w:themeColor="text1"/>
                <w:sz w:val="28"/>
                <w:szCs w:val="28"/>
                <w:lang w:val="nl-NL"/>
              </w:rPr>
              <w:t xml:space="preserve"> HS trình bày sản phẩm thảo luận</w:t>
            </w:r>
          </w:p>
          <w:p w:rsidR="0078138D" w:rsidRPr="00884151" w:rsidRDefault="0078138D" w:rsidP="00DE7477">
            <w:pPr>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w:t>
            </w:r>
            <w:r w:rsidRPr="00884151">
              <w:rPr>
                <w:rFonts w:ascii="Times New Roman" w:hAnsi="Times New Roman"/>
                <w:color w:val="000000" w:themeColor="text1"/>
                <w:sz w:val="28"/>
                <w:szCs w:val="28"/>
                <w:lang w:val="nl-NL"/>
              </w:rPr>
              <w:t xml:space="preserve"> GV gọi hs nhận xét, bổ sung câu trả lời của bạn.</w:t>
            </w:r>
          </w:p>
          <w:p w:rsidR="0078138D" w:rsidRPr="00884151" w:rsidRDefault="0078138D" w:rsidP="00DE7477">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4: Đánh giá kết quả thực hiện nhiệm vụ</w:t>
            </w:r>
          </w:p>
          <w:p w:rsidR="0078138D" w:rsidRPr="00884151" w:rsidRDefault="0078138D" w:rsidP="00DE7477">
            <w:pPr>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w:t>
            </w:r>
            <w:r w:rsidRPr="00884151">
              <w:rPr>
                <w:rFonts w:ascii="Times New Roman" w:hAnsi="Times New Roman"/>
                <w:color w:val="000000" w:themeColor="text1"/>
                <w:sz w:val="28"/>
                <w:szCs w:val="28"/>
                <w:lang w:val="nl-NL"/>
              </w:rPr>
              <w:t xml:space="preserve"> GV nhận xét, bổ sung, chốt lại kiến thứ</w:t>
            </w:r>
            <w:r>
              <w:rPr>
                <w:rFonts w:ascii="Times New Roman" w:hAnsi="Times New Roman"/>
                <w:color w:val="000000" w:themeColor="text1"/>
                <w:sz w:val="28"/>
                <w:szCs w:val="28"/>
                <w:lang w:val="nl-NL"/>
              </w:rPr>
              <w:t xml:space="preserve">c </w:t>
            </w:r>
            <w:r w:rsidRPr="00A14E1D">
              <w:rPr>
                <w:rFonts w:ascii="Times New Roman" w:hAnsi="Times New Roman"/>
                <w:color w:val="000000" w:themeColor="text1"/>
                <w:sz w:val="28"/>
                <w:szCs w:val="28"/>
                <w:lang w:val="nl-NL"/>
              </w:rPr>
              <w:sym w:font="Wingdings" w:char="F0E8"/>
            </w:r>
            <w:r w:rsidRPr="00884151">
              <w:rPr>
                <w:rFonts w:ascii="Times New Roman" w:hAnsi="Times New Roman"/>
                <w:color w:val="000000" w:themeColor="text1"/>
                <w:sz w:val="28"/>
                <w:szCs w:val="28"/>
                <w:lang w:val="nl-NL"/>
              </w:rPr>
              <w:t xml:space="preserve"> Ghi lên </w:t>
            </w:r>
            <w:r w:rsidRPr="00884151">
              <w:rPr>
                <w:rFonts w:ascii="Times New Roman" w:hAnsi="Times New Roman"/>
                <w:color w:val="000000" w:themeColor="text1"/>
                <w:sz w:val="28"/>
                <w:szCs w:val="28"/>
                <w:lang w:val="nl-NL"/>
              </w:rPr>
              <w:lastRenderedPageBreak/>
              <w:t>bảng</w:t>
            </w:r>
          </w:p>
          <w:p w:rsidR="0078138D" w:rsidRPr="00884151" w:rsidRDefault="0078138D" w:rsidP="00DE7477">
            <w:pPr>
              <w:jc w:val="both"/>
              <w:rPr>
                <w:rFonts w:ascii="Times New Roman" w:hAnsi="Times New Roman"/>
                <w:color w:val="000000" w:themeColor="text1"/>
                <w:sz w:val="28"/>
                <w:szCs w:val="28"/>
                <w:lang w:val="nl-NL"/>
              </w:rPr>
            </w:pPr>
            <w:r w:rsidRPr="00DC1B32">
              <w:rPr>
                <w:rFonts w:ascii="Times New Roman" w:hAnsi="Times New Roman"/>
                <w:i/>
                <w:color w:val="000000" w:themeColor="text1"/>
                <w:sz w:val="28"/>
                <w:szCs w:val="28"/>
                <w:lang w:val="nl-NL"/>
              </w:rPr>
              <w:t>- GV chuẩn kiến thức:</w:t>
            </w:r>
            <w:r w:rsidRPr="00884151">
              <w:rPr>
                <w:rFonts w:ascii="Times New Roman" w:hAnsi="Times New Roman"/>
                <w:color w:val="000000" w:themeColor="text1"/>
                <w:sz w:val="28"/>
                <w:szCs w:val="28"/>
                <w:lang w:val="nl-NL"/>
              </w:rPr>
              <w:t xml:space="preserve"> Dế Choắt qua cái nhìn của Dế Mèn là một thanh niên yếu ớt, xấu xí, lười nhác. Qa đó, Dế Mèn tỏ thái độ chê bai, coi thường, trịch thượng với Dế Choắt.</w:t>
            </w:r>
          </w:p>
          <w:p w:rsidR="0078138D" w:rsidRPr="00610DA5" w:rsidRDefault="0078138D" w:rsidP="00DE7477">
            <w:pPr>
              <w:jc w:val="both"/>
              <w:rPr>
                <w:rFonts w:ascii="Times New Roman" w:hAnsi="Times New Roman"/>
                <w:bCs/>
                <w:sz w:val="28"/>
                <w:szCs w:val="28"/>
                <w:lang w:val="nl-NL"/>
              </w:rPr>
            </w:pPr>
            <w:r w:rsidRPr="00884151">
              <w:rPr>
                <w:rFonts w:ascii="Times New Roman" w:hAnsi="Times New Roman"/>
                <w:bCs/>
                <w:sz w:val="28"/>
                <w:szCs w:val="28"/>
                <w:lang w:val="vi-VN"/>
              </w:rPr>
              <w:t xml:space="preserve">- </w:t>
            </w:r>
            <w:r w:rsidRPr="00884151">
              <w:rPr>
                <w:rFonts w:ascii="Times New Roman" w:hAnsi="Times New Roman"/>
                <w:bCs/>
                <w:i/>
                <w:iCs/>
                <w:sz w:val="28"/>
                <w:szCs w:val="28"/>
                <w:lang w:val="nl-NL"/>
              </w:rPr>
              <w:t>GV bổ sung:</w:t>
            </w:r>
            <w:r w:rsidRPr="00884151">
              <w:rPr>
                <w:rFonts w:ascii="Times New Roman" w:hAnsi="Times New Roman"/>
                <w:bCs/>
                <w:sz w:val="28"/>
                <w:szCs w:val="28"/>
                <w:lang w:val="nl-NL"/>
              </w:rPr>
              <w:t xml:space="preserve"> Dế Mèn tự hào về vẻ đẹp cường tráng của mình bao nhiêu thì cũng tỏ ra coi thường Dế Choắt ốm yếu, xấu xí bấy nhiêu. Tệ hại hơn nữa, Dế Mèn còn coi Dế Choắt là đối tượng để thoả mãn tính tự kiêu của mình bằng cách lên giọng kẻ cả, ra vẻ</w:t>
            </w:r>
            <w:r w:rsidR="00610DA5">
              <w:rPr>
                <w:rFonts w:ascii="Times New Roman" w:hAnsi="Times New Roman"/>
                <w:bCs/>
                <w:sz w:val="28"/>
                <w:szCs w:val="28"/>
                <w:lang w:val="nl-NL"/>
              </w:rPr>
              <w:t xml:space="preserve"> "ta đây". </w:t>
            </w:r>
          </w:p>
          <w:p w:rsidR="0078138D" w:rsidRPr="00884151" w:rsidRDefault="0078138D" w:rsidP="00DE7477">
            <w:pPr>
              <w:jc w:val="both"/>
              <w:rPr>
                <w:rFonts w:ascii="Times New Roman" w:hAnsi="Times New Roman"/>
                <w:b/>
                <w:bCs/>
                <w:sz w:val="28"/>
                <w:szCs w:val="28"/>
                <w:lang w:val="nl-NL" w:eastAsia="vi-VN"/>
              </w:rPr>
            </w:pPr>
            <w:r w:rsidRPr="00884151">
              <w:rPr>
                <w:rFonts w:ascii="Times New Roman" w:hAnsi="Times New Roman"/>
                <w:b/>
                <w:bCs/>
                <w:sz w:val="28"/>
                <w:szCs w:val="28"/>
                <w:lang w:val="nl-NL" w:eastAsia="vi-VN"/>
              </w:rPr>
              <w:t xml:space="preserve">NV4: </w:t>
            </w:r>
          </w:p>
          <w:p w:rsidR="0078138D" w:rsidRPr="00884151" w:rsidRDefault="0078138D" w:rsidP="00DE7477">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1: chuyển giao nhiệm vụ</w:t>
            </w:r>
          </w:p>
          <w:p w:rsidR="0078138D" w:rsidRPr="00DC1B32" w:rsidRDefault="0078138D" w:rsidP="00DE7477">
            <w:pPr>
              <w:jc w:val="both"/>
              <w:rPr>
                <w:rFonts w:ascii="Times New Roman" w:hAnsi="Times New Roman"/>
                <w:bCs/>
                <w:i/>
                <w:color w:val="000000" w:themeColor="text1"/>
                <w:sz w:val="28"/>
                <w:szCs w:val="28"/>
                <w:lang w:val="nl-NL"/>
              </w:rPr>
            </w:pPr>
            <w:r w:rsidRPr="00DC1B32">
              <w:rPr>
                <w:rFonts w:ascii="Times New Roman" w:hAnsi="Times New Roman"/>
                <w:color w:val="000000" w:themeColor="text1"/>
                <w:sz w:val="28"/>
                <w:szCs w:val="28"/>
                <w:lang w:val="nl-NL"/>
              </w:rPr>
              <w:t>- GV đặt câu hỏ</w:t>
            </w:r>
            <w:r>
              <w:rPr>
                <w:rFonts w:ascii="Times New Roman" w:hAnsi="Times New Roman"/>
                <w:color w:val="000000" w:themeColor="text1"/>
                <w:sz w:val="28"/>
                <w:szCs w:val="28"/>
                <w:lang w:val="nl-NL"/>
              </w:rPr>
              <w:t>i:</w:t>
            </w:r>
          </w:p>
          <w:p w:rsidR="0078138D" w:rsidRPr="00884151" w:rsidRDefault="0078138D" w:rsidP="00DE7477">
            <w:pPr>
              <w:jc w:val="both"/>
              <w:rPr>
                <w:rFonts w:ascii="Times New Roman" w:hAnsi="Times New Roman"/>
                <w:bCs/>
                <w:sz w:val="28"/>
                <w:szCs w:val="28"/>
                <w:lang w:val="vi-VN"/>
              </w:rPr>
            </w:pPr>
            <w:r w:rsidRPr="00884151">
              <w:rPr>
                <w:rFonts w:ascii="Times New Roman" w:hAnsi="Times New Roman"/>
                <w:bCs/>
                <w:sz w:val="28"/>
                <w:szCs w:val="28"/>
                <w:lang w:val="vi-VN"/>
              </w:rPr>
              <w:t xml:space="preserve">+ </w:t>
            </w:r>
            <w:r w:rsidRPr="00884151">
              <w:rPr>
                <w:rFonts w:ascii="Times New Roman" w:hAnsi="Times New Roman"/>
                <w:bCs/>
                <w:i/>
                <w:sz w:val="28"/>
                <w:szCs w:val="28"/>
                <w:lang w:val="nl-NL"/>
              </w:rPr>
              <w:t>Hết coi thường Dế Choắt, Dế Mèn lại gây sự với Cốc.</w:t>
            </w:r>
            <w:r w:rsidRPr="00884151">
              <w:rPr>
                <w:rFonts w:ascii="Times New Roman" w:hAnsi="Times New Roman"/>
                <w:bCs/>
                <w:i/>
                <w:iCs/>
                <w:sz w:val="28"/>
                <w:szCs w:val="28"/>
                <w:lang w:val="nl-NL"/>
              </w:rPr>
              <w:t xml:space="preserve"> Mục</w:t>
            </w:r>
            <w:r w:rsidRPr="00884151">
              <w:rPr>
                <w:rFonts w:ascii="Times New Roman" w:hAnsi="Times New Roman"/>
                <w:bCs/>
                <w:i/>
                <w:iCs/>
                <w:sz w:val="28"/>
                <w:szCs w:val="28"/>
                <w:lang w:val="vi-VN"/>
              </w:rPr>
              <w:t xml:space="preserve"> đích của việc gây sự</w:t>
            </w:r>
            <w:r w:rsidRPr="00884151">
              <w:rPr>
                <w:rFonts w:ascii="Times New Roman" w:hAnsi="Times New Roman"/>
                <w:bCs/>
                <w:i/>
                <w:iCs/>
                <w:sz w:val="28"/>
                <w:szCs w:val="28"/>
                <w:lang w:val="nl-NL"/>
              </w:rPr>
              <w:t>? Sụ việc đó diễn ra như thế nào</w:t>
            </w:r>
          </w:p>
          <w:p w:rsidR="0078138D" w:rsidRPr="00884151" w:rsidRDefault="0078138D" w:rsidP="00DE7477">
            <w:pPr>
              <w:jc w:val="both"/>
              <w:rPr>
                <w:rFonts w:ascii="Times New Roman" w:hAnsi="Times New Roman"/>
                <w:bCs/>
                <w:i/>
                <w:iCs/>
                <w:sz w:val="28"/>
                <w:szCs w:val="28"/>
                <w:lang w:val="nl-NL"/>
              </w:rPr>
            </w:pPr>
            <w:r w:rsidRPr="00884151">
              <w:rPr>
                <w:rFonts w:ascii="Times New Roman" w:hAnsi="Times New Roman"/>
                <w:bCs/>
                <w:i/>
                <w:iCs/>
                <w:sz w:val="28"/>
                <w:szCs w:val="28"/>
                <w:lang w:val="nl-NL"/>
              </w:rPr>
              <w:t>+ Phân tích diễn biến tâm lí và thái độ của Dế Mèn trong việc trêu chị Cốc dẫn đến cái chết của Dế Choắt?</w:t>
            </w:r>
          </w:p>
          <w:p w:rsidR="0078138D" w:rsidRPr="00884151" w:rsidRDefault="0078138D" w:rsidP="00DE7477">
            <w:pPr>
              <w:jc w:val="both"/>
              <w:rPr>
                <w:rFonts w:ascii="Times New Roman" w:hAnsi="Times New Roman"/>
                <w:iCs/>
                <w:color w:val="000000" w:themeColor="text1"/>
                <w:sz w:val="28"/>
                <w:szCs w:val="28"/>
                <w:lang w:val="nl-NL"/>
              </w:rPr>
            </w:pPr>
            <w:r w:rsidRPr="00884151">
              <w:rPr>
                <w:rFonts w:ascii="Times New Roman" w:hAnsi="Times New Roman"/>
                <w:iCs/>
                <w:color w:val="000000" w:themeColor="text1"/>
                <w:sz w:val="28"/>
                <w:szCs w:val="28"/>
                <w:lang w:val="nl-NL"/>
              </w:rPr>
              <w:t>- HS tiếp nhận nhiệm vụ.</w:t>
            </w:r>
          </w:p>
          <w:p w:rsidR="0078138D" w:rsidRDefault="0078138D" w:rsidP="00DE7477">
            <w:pPr>
              <w:jc w:val="both"/>
              <w:rPr>
                <w:rFonts w:ascii="Times New Roman" w:hAnsi="Times New Roman"/>
                <w:i/>
                <w:color w:val="000000" w:themeColor="text1"/>
                <w:sz w:val="28"/>
                <w:szCs w:val="28"/>
                <w:lang w:val="nl-NL"/>
              </w:rPr>
            </w:pPr>
            <w:r w:rsidRPr="00884151">
              <w:rPr>
                <w:rFonts w:ascii="Times New Roman" w:hAnsi="Times New Roman"/>
                <w:b/>
                <w:color w:val="000000" w:themeColor="text1"/>
                <w:sz w:val="28"/>
                <w:szCs w:val="28"/>
                <w:lang w:val="nl-NL"/>
              </w:rPr>
              <w:t>Bước 2: HS trao đổi thảo luận, thực hiện nhiệm vụ</w:t>
            </w:r>
          </w:p>
          <w:p w:rsidR="0078138D" w:rsidRDefault="0078138D" w:rsidP="00DE7477">
            <w:pPr>
              <w:jc w:val="both"/>
              <w:rPr>
                <w:rFonts w:ascii="Times New Roman" w:hAnsi="Times New Roman"/>
                <w:i/>
                <w:color w:val="000000" w:themeColor="text1"/>
                <w:sz w:val="28"/>
                <w:szCs w:val="28"/>
                <w:lang w:val="nl-NL"/>
              </w:rPr>
            </w:pPr>
            <w:r>
              <w:rPr>
                <w:rFonts w:ascii="Times New Roman" w:hAnsi="Times New Roman"/>
                <w:color w:val="000000" w:themeColor="text1"/>
                <w:sz w:val="28"/>
                <w:szCs w:val="28"/>
                <w:lang w:val="nl-NL"/>
              </w:rPr>
              <w:t xml:space="preserve">- </w:t>
            </w:r>
            <w:r w:rsidRPr="00884151">
              <w:rPr>
                <w:rFonts w:ascii="Times New Roman" w:hAnsi="Times New Roman"/>
                <w:color w:val="000000" w:themeColor="text1"/>
                <w:sz w:val="28"/>
                <w:szCs w:val="28"/>
                <w:lang w:val="nl-NL" w:eastAsia="vi-VN"/>
              </w:rPr>
              <w:t>HS thảo luận và trả lời từng câu hỏi</w:t>
            </w:r>
          </w:p>
          <w:p w:rsidR="0078138D" w:rsidRPr="00610DA5" w:rsidRDefault="0078138D" w:rsidP="00DE7477">
            <w:pPr>
              <w:jc w:val="both"/>
              <w:rPr>
                <w:rFonts w:ascii="Times New Roman" w:hAnsi="Times New Roman"/>
                <w:i/>
                <w:color w:val="000000" w:themeColor="text1"/>
                <w:sz w:val="28"/>
                <w:szCs w:val="28"/>
                <w:lang w:val="nl-NL"/>
              </w:rPr>
            </w:pPr>
            <w:r>
              <w:rPr>
                <w:rFonts w:ascii="Times New Roman" w:hAnsi="Times New Roman"/>
                <w:color w:val="000000" w:themeColor="text1"/>
                <w:sz w:val="28"/>
                <w:szCs w:val="28"/>
                <w:lang w:val="nl-NL"/>
              </w:rPr>
              <w:t xml:space="preserve">- </w:t>
            </w:r>
            <w:r w:rsidRPr="00884151">
              <w:rPr>
                <w:rFonts w:ascii="Times New Roman" w:hAnsi="Times New Roman"/>
                <w:color w:val="000000" w:themeColor="text1"/>
                <w:sz w:val="28"/>
                <w:szCs w:val="28"/>
                <w:lang w:val="nl-NL"/>
              </w:rPr>
              <w:t xml:space="preserve">Dự kiến sản phẩm: </w:t>
            </w:r>
          </w:p>
          <w:p w:rsidR="0078138D" w:rsidRPr="00884151" w:rsidRDefault="0078138D" w:rsidP="00DE7477">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3: Báo cáo kết quả hoạt động và thảo luận</w:t>
            </w:r>
          </w:p>
          <w:p w:rsidR="0078138D" w:rsidRPr="00884151" w:rsidRDefault="0078138D" w:rsidP="00DE7477">
            <w:pPr>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w:t>
            </w:r>
            <w:r w:rsidRPr="00884151">
              <w:rPr>
                <w:rFonts w:ascii="Times New Roman" w:hAnsi="Times New Roman"/>
                <w:color w:val="000000" w:themeColor="text1"/>
                <w:sz w:val="28"/>
                <w:szCs w:val="28"/>
                <w:lang w:val="nl-NL"/>
              </w:rPr>
              <w:t xml:space="preserve"> HS trình bày sản phẩm thảo luận</w:t>
            </w:r>
          </w:p>
          <w:p w:rsidR="0078138D" w:rsidRPr="00884151" w:rsidRDefault="0078138D" w:rsidP="00DE7477">
            <w:pPr>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w:t>
            </w:r>
            <w:r w:rsidRPr="00884151">
              <w:rPr>
                <w:rFonts w:ascii="Times New Roman" w:hAnsi="Times New Roman"/>
                <w:color w:val="000000" w:themeColor="text1"/>
                <w:sz w:val="28"/>
                <w:szCs w:val="28"/>
                <w:lang w:val="nl-NL"/>
              </w:rPr>
              <w:t xml:space="preserve"> GV gọi hs nhận xét, bổ sung câu trả lời của bạn.</w:t>
            </w:r>
          </w:p>
          <w:p w:rsidR="0078138D" w:rsidRPr="00884151" w:rsidRDefault="0078138D" w:rsidP="00DE7477">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4: Đánh giá kết quả thực hiện nhiệm vụ</w:t>
            </w:r>
          </w:p>
          <w:p w:rsidR="0078138D" w:rsidRPr="00884151" w:rsidRDefault="0078138D" w:rsidP="00DE7477">
            <w:pPr>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w:t>
            </w:r>
            <w:r w:rsidRPr="00884151">
              <w:rPr>
                <w:rFonts w:ascii="Times New Roman" w:hAnsi="Times New Roman"/>
                <w:color w:val="000000" w:themeColor="text1"/>
                <w:sz w:val="28"/>
                <w:szCs w:val="28"/>
                <w:lang w:val="nl-NL"/>
              </w:rPr>
              <w:t xml:space="preserve"> GV nhận xét, bổ sung, chốt lại kiến thứ</w:t>
            </w:r>
            <w:r>
              <w:rPr>
                <w:rFonts w:ascii="Times New Roman" w:hAnsi="Times New Roman"/>
                <w:color w:val="000000" w:themeColor="text1"/>
                <w:sz w:val="28"/>
                <w:szCs w:val="28"/>
                <w:lang w:val="nl-NL"/>
              </w:rPr>
              <w:t xml:space="preserve">c </w:t>
            </w:r>
            <w:r w:rsidRPr="00A14E1D">
              <w:rPr>
                <w:rFonts w:ascii="Times New Roman" w:hAnsi="Times New Roman"/>
                <w:color w:val="000000" w:themeColor="text1"/>
                <w:sz w:val="28"/>
                <w:szCs w:val="28"/>
                <w:lang w:val="nl-NL"/>
              </w:rPr>
              <w:sym w:font="Wingdings" w:char="F0E8"/>
            </w:r>
            <w:r w:rsidRPr="00884151">
              <w:rPr>
                <w:rFonts w:ascii="Times New Roman" w:hAnsi="Times New Roman"/>
                <w:color w:val="000000" w:themeColor="text1"/>
                <w:sz w:val="28"/>
                <w:szCs w:val="28"/>
                <w:lang w:val="nl-NL"/>
              </w:rPr>
              <w:t xml:space="preserve"> Ghi lên bảng</w:t>
            </w:r>
          </w:p>
          <w:p w:rsidR="0078138D" w:rsidRDefault="0078138D" w:rsidP="00DE7477">
            <w:pPr>
              <w:jc w:val="both"/>
              <w:rPr>
                <w:rFonts w:ascii="Times New Roman" w:hAnsi="Times New Roman"/>
                <w:color w:val="000000" w:themeColor="text1"/>
                <w:sz w:val="28"/>
                <w:szCs w:val="28"/>
                <w:lang w:val="nl-NL"/>
              </w:rPr>
            </w:pPr>
            <w:r w:rsidRPr="00884151">
              <w:rPr>
                <w:rFonts w:ascii="Times New Roman" w:hAnsi="Times New Roman"/>
                <w:color w:val="000000" w:themeColor="text1"/>
                <w:sz w:val="28"/>
                <w:szCs w:val="28"/>
                <w:lang w:val="nl-NL"/>
              </w:rPr>
              <w:t>GV chuẩn kiến thứ</w:t>
            </w:r>
            <w:r>
              <w:rPr>
                <w:rFonts w:ascii="Times New Roman" w:hAnsi="Times New Roman"/>
                <w:color w:val="000000" w:themeColor="text1"/>
                <w:sz w:val="28"/>
                <w:szCs w:val="28"/>
                <w:lang w:val="nl-NL"/>
              </w:rPr>
              <w:t>c:</w:t>
            </w:r>
          </w:p>
          <w:p w:rsidR="0078138D" w:rsidRPr="00884151" w:rsidRDefault="0078138D" w:rsidP="00DE7477">
            <w:pPr>
              <w:jc w:val="both"/>
              <w:rPr>
                <w:rFonts w:ascii="Times New Roman" w:hAnsi="Times New Roman"/>
                <w:b/>
                <w:sz w:val="28"/>
                <w:szCs w:val="28"/>
                <w:lang w:val="nl-NL"/>
              </w:rPr>
            </w:pPr>
            <w:r w:rsidRPr="00884151">
              <w:rPr>
                <w:rFonts w:ascii="Times New Roman" w:hAnsi="Times New Roman"/>
                <w:b/>
                <w:sz w:val="28"/>
                <w:szCs w:val="28"/>
                <w:lang w:val="nl-NL"/>
              </w:rPr>
              <w:t>NV5</w:t>
            </w:r>
          </w:p>
          <w:p w:rsidR="0078138D" w:rsidRPr="00884151" w:rsidRDefault="0078138D" w:rsidP="00DE7477">
            <w:pPr>
              <w:jc w:val="both"/>
              <w:rPr>
                <w:rFonts w:ascii="Times New Roman" w:hAnsi="Times New Roman"/>
                <w:b/>
                <w:color w:val="000000" w:themeColor="text1"/>
                <w:sz w:val="28"/>
                <w:szCs w:val="28"/>
                <w:lang w:val="nl-NL"/>
              </w:rPr>
            </w:pPr>
            <w:r w:rsidRPr="00884151">
              <w:rPr>
                <w:rFonts w:ascii="Times New Roman" w:hAnsi="Times New Roman"/>
                <w:b/>
                <w:color w:val="000000" w:themeColor="text1"/>
                <w:sz w:val="28"/>
                <w:szCs w:val="28"/>
                <w:lang w:val="nl-NL"/>
              </w:rPr>
              <w:t>Bước 1: chuyển giao nhiệm vụ</w:t>
            </w:r>
          </w:p>
          <w:p w:rsidR="0078138D" w:rsidRPr="00DC1B32" w:rsidRDefault="0078138D" w:rsidP="00DE7477">
            <w:pPr>
              <w:jc w:val="both"/>
              <w:rPr>
                <w:rFonts w:ascii="Times New Roman" w:hAnsi="Times New Roman"/>
                <w:bCs/>
                <w:i/>
                <w:color w:val="000000" w:themeColor="text1"/>
                <w:sz w:val="28"/>
                <w:szCs w:val="28"/>
                <w:lang w:val="nl-NL"/>
              </w:rPr>
            </w:pPr>
            <w:r w:rsidRPr="00DC1B32">
              <w:rPr>
                <w:rFonts w:ascii="Times New Roman" w:hAnsi="Times New Roman"/>
                <w:color w:val="000000" w:themeColor="text1"/>
                <w:sz w:val="28"/>
                <w:szCs w:val="28"/>
                <w:lang w:val="nl-NL"/>
              </w:rPr>
              <w:t>- GV đặt câu hỏi:</w:t>
            </w:r>
          </w:p>
          <w:p w:rsidR="0078138D" w:rsidRPr="00190A83" w:rsidRDefault="0078138D" w:rsidP="00DE7477">
            <w:pPr>
              <w:pStyle w:val="ListParagraph"/>
              <w:numPr>
                <w:ilvl w:val="0"/>
                <w:numId w:val="13"/>
              </w:numPr>
              <w:ind w:left="0"/>
              <w:contextualSpacing/>
              <w:jc w:val="both"/>
              <w:rPr>
                <w:rFonts w:ascii="Times New Roman" w:hAnsi="Times New Roman"/>
                <w:bCs/>
                <w:i/>
                <w:iCs/>
                <w:sz w:val="28"/>
                <w:lang w:val="nl-NL"/>
              </w:rPr>
            </w:pPr>
            <w:r w:rsidRPr="00190A83">
              <w:rPr>
                <w:rFonts w:ascii="Times New Roman" w:hAnsi="Times New Roman"/>
                <w:bCs/>
                <w:i/>
                <w:iCs/>
                <w:sz w:val="28"/>
                <w:lang w:val="nl-NL"/>
              </w:rPr>
              <w:t>Chứng kiến cái chết ở Dế Choắt, Dế Mèn dã có những cảm xúc, suy nghĩ gì? Suy nghĩ đó cho thấy sự thay đổi nào ở Dế Mèn?</w:t>
            </w:r>
          </w:p>
          <w:p w:rsidR="0078138D" w:rsidRPr="00190A83" w:rsidRDefault="0078138D" w:rsidP="00DE7477">
            <w:pPr>
              <w:pStyle w:val="ListParagraph"/>
              <w:numPr>
                <w:ilvl w:val="0"/>
                <w:numId w:val="13"/>
              </w:numPr>
              <w:ind w:left="0"/>
              <w:contextualSpacing/>
              <w:jc w:val="both"/>
              <w:rPr>
                <w:rFonts w:ascii="Times New Roman" w:hAnsi="Times New Roman"/>
                <w:bCs/>
                <w:i/>
                <w:iCs/>
                <w:sz w:val="28"/>
                <w:lang w:val="nl-NL"/>
              </w:rPr>
            </w:pPr>
            <w:r w:rsidRPr="00190A83">
              <w:rPr>
                <w:rFonts w:ascii="Times New Roman" w:hAnsi="Times New Roman"/>
                <w:bCs/>
                <w:i/>
                <w:iCs/>
                <w:sz w:val="28"/>
                <w:lang w:val="nl-NL"/>
              </w:rPr>
              <w:t>DC đã nói gì với DM? Điều gì ở DC đã khiến DM xúc động và tỉnh ngộ?</w:t>
            </w:r>
          </w:p>
          <w:p w:rsidR="0078138D" w:rsidRPr="00190A83" w:rsidRDefault="0078138D" w:rsidP="00DE7477">
            <w:pPr>
              <w:pStyle w:val="ListParagraph"/>
              <w:numPr>
                <w:ilvl w:val="0"/>
                <w:numId w:val="13"/>
              </w:numPr>
              <w:ind w:left="0"/>
              <w:contextualSpacing/>
              <w:jc w:val="both"/>
              <w:rPr>
                <w:rFonts w:ascii="Times New Roman" w:hAnsi="Times New Roman"/>
                <w:bCs/>
                <w:i/>
                <w:iCs/>
                <w:sz w:val="28"/>
                <w:lang w:val="nl-NL"/>
              </w:rPr>
            </w:pPr>
            <w:r w:rsidRPr="00190A83">
              <w:rPr>
                <w:rFonts w:ascii="Times New Roman" w:hAnsi="Times New Roman"/>
                <w:bCs/>
                <w:i/>
                <w:iCs/>
                <w:sz w:val="28"/>
                <w:lang w:val="nl-NL"/>
              </w:rPr>
              <w:t>Theo em, từ những trải nghiệm đáng nhớ đó, DM đã rút ra được bài nào học gì?</w:t>
            </w:r>
          </w:p>
          <w:p w:rsidR="0078138D" w:rsidRPr="00884151" w:rsidRDefault="0078138D" w:rsidP="00DE7477">
            <w:pPr>
              <w:pStyle w:val="ListParagraph"/>
              <w:numPr>
                <w:ilvl w:val="0"/>
                <w:numId w:val="13"/>
              </w:numPr>
              <w:ind w:left="0"/>
              <w:contextualSpacing/>
              <w:jc w:val="both"/>
              <w:rPr>
                <w:rFonts w:ascii="Times New Roman" w:hAnsi="Times New Roman"/>
                <w:bCs/>
                <w:i/>
                <w:iCs/>
                <w:sz w:val="28"/>
              </w:rPr>
            </w:pPr>
            <w:r w:rsidRPr="00884151">
              <w:rPr>
                <w:rFonts w:ascii="Times New Roman" w:hAnsi="Times New Roman"/>
                <w:i/>
                <w:iCs/>
                <w:sz w:val="28"/>
                <w:lang w:val="nl-NL"/>
              </w:rPr>
              <w:t>Theo em sự hối hận của Dế Mèn có cần thiết không và có thể tha thứ được không? Vì sao?</w:t>
            </w:r>
          </w:p>
          <w:p w:rsidR="0078138D" w:rsidRPr="00884151" w:rsidRDefault="0078138D" w:rsidP="00DE7477">
            <w:pPr>
              <w:pStyle w:val="ListParagraph"/>
              <w:numPr>
                <w:ilvl w:val="0"/>
                <w:numId w:val="13"/>
              </w:numPr>
              <w:ind w:left="0"/>
              <w:contextualSpacing/>
              <w:jc w:val="both"/>
              <w:rPr>
                <w:rFonts w:ascii="Times New Roman" w:hAnsi="Times New Roman"/>
                <w:bCs/>
                <w:i/>
                <w:iCs/>
                <w:sz w:val="28"/>
              </w:rPr>
            </w:pPr>
            <w:r w:rsidRPr="00884151">
              <w:rPr>
                <w:rFonts w:ascii="Times New Roman" w:hAnsi="Times New Roman"/>
                <w:i/>
                <w:iCs/>
                <w:sz w:val="28"/>
                <w:lang w:val="nl-NL"/>
              </w:rPr>
              <w:t>Nếu em có một người bạn có đặc điểm giống với Dế Choắt, em sẽ đối xử với bạn như thế nào?</w:t>
            </w:r>
          </w:p>
          <w:p w:rsidR="0078138D" w:rsidRPr="00884151" w:rsidRDefault="0078138D" w:rsidP="00DE7477">
            <w:pPr>
              <w:jc w:val="both"/>
              <w:rPr>
                <w:rFonts w:ascii="Times New Roman" w:hAnsi="Times New Roman"/>
                <w:iCs/>
                <w:color w:val="000000" w:themeColor="text1"/>
                <w:sz w:val="28"/>
                <w:szCs w:val="28"/>
              </w:rPr>
            </w:pPr>
            <w:r w:rsidRPr="00884151">
              <w:rPr>
                <w:rFonts w:ascii="Times New Roman" w:hAnsi="Times New Roman"/>
                <w:iCs/>
                <w:color w:val="000000" w:themeColor="text1"/>
                <w:sz w:val="28"/>
                <w:szCs w:val="28"/>
              </w:rPr>
              <w:t>- HS tiếp nhận nhiệm vụ.</w:t>
            </w:r>
          </w:p>
          <w:p w:rsidR="0078138D" w:rsidRPr="00884151" w:rsidRDefault="0078138D" w:rsidP="00DE7477">
            <w:pPr>
              <w:jc w:val="both"/>
              <w:rPr>
                <w:rFonts w:ascii="Times New Roman" w:hAnsi="Times New Roman"/>
                <w:i/>
                <w:color w:val="000000" w:themeColor="text1"/>
                <w:sz w:val="28"/>
                <w:szCs w:val="28"/>
              </w:rPr>
            </w:pPr>
            <w:r w:rsidRPr="00884151">
              <w:rPr>
                <w:rFonts w:ascii="Times New Roman" w:hAnsi="Times New Roman"/>
                <w:b/>
                <w:color w:val="000000" w:themeColor="text1"/>
                <w:sz w:val="28"/>
                <w:szCs w:val="28"/>
              </w:rPr>
              <w:t>Bước 2: HS trao đổi thảo luận, thực hiện nhiệm vụ</w:t>
            </w:r>
          </w:p>
          <w:p w:rsidR="0078138D" w:rsidRPr="00884151" w:rsidRDefault="0078138D" w:rsidP="00DE7477">
            <w:pPr>
              <w:tabs>
                <w:tab w:val="left" w:pos="649"/>
              </w:tabs>
              <w:jc w:val="both"/>
              <w:rPr>
                <w:rFonts w:ascii="Times New Roman" w:hAnsi="Times New Roman"/>
                <w:color w:val="000000" w:themeColor="text1"/>
                <w:sz w:val="28"/>
                <w:szCs w:val="28"/>
                <w:lang w:eastAsia="vi-VN"/>
              </w:rPr>
            </w:pPr>
            <w:r>
              <w:rPr>
                <w:rFonts w:ascii="Times New Roman" w:hAnsi="Times New Roman"/>
                <w:color w:val="000000" w:themeColor="text1"/>
                <w:sz w:val="28"/>
                <w:szCs w:val="28"/>
                <w:lang w:eastAsia="vi-VN"/>
              </w:rPr>
              <w:t>-</w:t>
            </w:r>
            <w:r w:rsidRPr="00884151">
              <w:rPr>
                <w:rFonts w:ascii="Times New Roman" w:hAnsi="Times New Roman"/>
                <w:color w:val="000000" w:themeColor="text1"/>
                <w:sz w:val="28"/>
                <w:szCs w:val="28"/>
                <w:lang w:eastAsia="vi-VN"/>
              </w:rPr>
              <w:t xml:space="preserve"> HS thảo luận và trả lời từng câu hỏi</w:t>
            </w:r>
          </w:p>
          <w:p w:rsidR="0078138D" w:rsidRPr="00884151" w:rsidRDefault="0078138D" w:rsidP="00DE7477">
            <w:pPr>
              <w:tabs>
                <w:tab w:val="left" w:pos="649"/>
              </w:tabs>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Pr="00884151">
              <w:rPr>
                <w:rFonts w:ascii="Times New Roman" w:hAnsi="Times New Roman"/>
                <w:color w:val="000000" w:themeColor="text1"/>
                <w:sz w:val="28"/>
                <w:szCs w:val="28"/>
              </w:rPr>
              <w:t xml:space="preserve">Dự kiến sản phẩm: </w:t>
            </w:r>
          </w:p>
          <w:p w:rsidR="0078138D" w:rsidRPr="00884151" w:rsidRDefault="0078138D" w:rsidP="00DE7477">
            <w:pPr>
              <w:tabs>
                <w:tab w:val="left" w:pos="649"/>
              </w:tabs>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884151">
              <w:rPr>
                <w:rFonts w:ascii="Times New Roman" w:hAnsi="Times New Roman"/>
                <w:color w:val="000000" w:themeColor="text1"/>
                <w:sz w:val="28"/>
                <w:szCs w:val="28"/>
              </w:rPr>
              <w:t>Dù sắp chết vì trò nghịch dại và thói ích kỉ, ngạo mạn của Dế Mèn nhưng DC đã không trách móc, oán hận mà còn ân cần khuyên nhủ. Hình ảnh thương tâm và sự bao dung, độ lượng của DC đã khiến DM phải nhìn lại chính mình.</w:t>
            </w:r>
          </w:p>
          <w:p w:rsidR="0078138D" w:rsidRPr="00884151" w:rsidRDefault="0078138D" w:rsidP="00DE7477">
            <w:pPr>
              <w:tabs>
                <w:tab w:val="left" w:pos="649"/>
              </w:tabs>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884151">
              <w:rPr>
                <w:rFonts w:ascii="Times New Roman" w:hAnsi="Times New Roman"/>
                <w:color w:val="000000" w:themeColor="text1"/>
                <w:sz w:val="28"/>
                <w:szCs w:val="28"/>
              </w:rPr>
              <w:t>Nếu có người bạn như Dế Choắt, em cần cảm thông và chia sẻ, giúp đỡ cùng bạn.</w:t>
            </w:r>
          </w:p>
          <w:p w:rsidR="0078138D" w:rsidRPr="00884151" w:rsidRDefault="0078138D" w:rsidP="00DE7477">
            <w:pPr>
              <w:jc w:val="both"/>
              <w:rPr>
                <w:rFonts w:ascii="Times New Roman" w:hAnsi="Times New Roman"/>
                <w:b/>
                <w:color w:val="000000" w:themeColor="text1"/>
                <w:sz w:val="28"/>
                <w:szCs w:val="28"/>
              </w:rPr>
            </w:pPr>
            <w:r w:rsidRPr="00884151">
              <w:rPr>
                <w:rFonts w:ascii="Times New Roman" w:hAnsi="Times New Roman"/>
                <w:b/>
                <w:color w:val="000000" w:themeColor="text1"/>
                <w:sz w:val="28"/>
                <w:szCs w:val="28"/>
              </w:rPr>
              <w:t>Bước 3: Báo cáo kết quả hoạt động và thảo luận</w:t>
            </w:r>
          </w:p>
          <w:p w:rsidR="0078138D" w:rsidRPr="00884151" w:rsidRDefault="0078138D" w:rsidP="00DE7477">
            <w:pPr>
              <w:jc w:val="both"/>
              <w:rPr>
                <w:rFonts w:ascii="Times New Roman" w:hAnsi="Times New Roman"/>
                <w:color w:val="000000" w:themeColor="text1"/>
                <w:sz w:val="28"/>
                <w:szCs w:val="28"/>
              </w:rPr>
            </w:pPr>
            <w:r>
              <w:rPr>
                <w:rFonts w:ascii="Times New Roman" w:hAnsi="Times New Roman"/>
                <w:color w:val="000000" w:themeColor="text1"/>
                <w:sz w:val="28"/>
                <w:szCs w:val="28"/>
              </w:rPr>
              <w:t>-</w:t>
            </w:r>
            <w:r w:rsidRPr="00884151">
              <w:rPr>
                <w:rFonts w:ascii="Times New Roman" w:hAnsi="Times New Roman"/>
                <w:color w:val="000000" w:themeColor="text1"/>
                <w:sz w:val="28"/>
                <w:szCs w:val="28"/>
              </w:rPr>
              <w:t xml:space="preserve"> HS trình bày sản phẩm thảo luận</w:t>
            </w:r>
          </w:p>
          <w:p w:rsidR="0078138D" w:rsidRPr="00884151" w:rsidRDefault="0078138D" w:rsidP="00DE7477">
            <w:pPr>
              <w:jc w:val="both"/>
              <w:rPr>
                <w:rFonts w:ascii="Times New Roman" w:hAnsi="Times New Roman"/>
                <w:color w:val="000000" w:themeColor="text1"/>
                <w:sz w:val="28"/>
                <w:szCs w:val="28"/>
              </w:rPr>
            </w:pPr>
            <w:r>
              <w:rPr>
                <w:rFonts w:ascii="Times New Roman" w:hAnsi="Times New Roman"/>
                <w:color w:val="000000" w:themeColor="text1"/>
                <w:sz w:val="28"/>
                <w:szCs w:val="28"/>
              </w:rPr>
              <w:t>-</w:t>
            </w:r>
            <w:r w:rsidRPr="00884151">
              <w:rPr>
                <w:rFonts w:ascii="Times New Roman" w:hAnsi="Times New Roman"/>
                <w:color w:val="000000" w:themeColor="text1"/>
                <w:sz w:val="28"/>
                <w:szCs w:val="28"/>
              </w:rPr>
              <w:t xml:space="preserve"> GV gọi hs nhận xét, bổ sung câu trả lời của bạn.</w:t>
            </w:r>
          </w:p>
          <w:p w:rsidR="0078138D" w:rsidRPr="00884151" w:rsidRDefault="0078138D" w:rsidP="00DE7477">
            <w:pPr>
              <w:jc w:val="both"/>
              <w:rPr>
                <w:rFonts w:ascii="Times New Roman" w:hAnsi="Times New Roman"/>
                <w:b/>
                <w:color w:val="000000" w:themeColor="text1"/>
                <w:sz w:val="28"/>
                <w:szCs w:val="28"/>
              </w:rPr>
            </w:pPr>
            <w:r w:rsidRPr="00884151">
              <w:rPr>
                <w:rFonts w:ascii="Times New Roman" w:hAnsi="Times New Roman"/>
                <w:b/>
                <w:color w:val="000000" w:themeColor="text1"/>
                <w:sz w:val="28"/>
                <w:szCs w:val="28"/>
              </w:rPr>
              <w:t>Bước 4: Đánh giá kết quả thực hiện nhiệm vụ</w:t>
            </w:r>
          </w:p>
          <w:p w:rsidR="0078138D" w:rsidRPr="00884151" w:rsidRDefault="0078138D" w:rsidP="00DE7477">
            <w:pPr>
              <w:rPr>
                <w:rFonts w:ascii="Times New Roman" w:hAnsi="Times New Roman"/>
                <w:color w:val="000000" w:themeColor="text1"/>
                <w:sz w:val="28"/>
                <w:szCs w:val="28"/>
              </w:rPr>
            </w:pPr>
            <w:r>
              <w:rPr>
                <w:rFonts w:ascii="Times New Roman" w:hAnsi="Times New Roman"/>
                <w:color w:val="000000" w:themeColor="text1"/>
                <w:sz w:val="28"/>
                <w:szCs w:val="28"/>
              </w:rPr>
              <w:t>-</w:t>
            </w:r>
            <w:r w:rsidRPr="00884151">
              <w:rPr>
                <w:rFonts w:ascii="Times New Roman" w:hAnsi="Times New Roman"/>
                <w:color w:val="000000" w:themeColor="text1"/>
                <w:sz w:val="28"/>
                <w:szCs w:val="28"/>
              </w:rPr>
              <w:t xml:space="preserve"> GV nhận xét, bổ sung, chốt lại kiến thứ</w:t>
            </w:r>
            <w:r>
              <w:rPr>
                <w:rFonts w:ascii="Times New Roman" w:hAnsi="Times New Roman"/>
                <w:color w:val="000000" w:themeColor="text1"/>
                <w:sz w:val="28"/>
                <w:szCs w:val="28"/>
              </w:rPr>
              <w:t xml:space="preserve">c </w:t>
            </w:r>
            <w:r w:rsidRPr="00A14E1D">
              <w:rPr>
                <w:rFonts w:ascii="Times New Roman" w:hAnsi="Times New Roman"/>
                <w:color w:val="000000" w:themeColor="text1"/>
                <w:sz w:val="28"/>
                <w:szCs w:val="28"/>
              </w:rPr>
              <w:sym w:font="Wingdings" w:char="F0E8"/>
            </w:r>
            <w:r w:rsidRPr="00884151">
              <w:rPr>
                <w:rFonts w:ascii="Times New Roman" w:hAnsi="Times New Roman"/>
                <w:color w:val="000000" w:themeColor="text1"/>
                <w:sz w:val="28"/>
                <w:szCs w:val="28"/>
              </w:rPr>
              <w:t xml:space="preserve"> Ghi lên bảng</w:t>
            </w:r>
          </w:p>
          <w:p w:rsidR="0078138D" w:rsidRPr="00884151" w:rsidRDefault="0078138D" w:rsidP="00DE7477">
            <w:pPr>
              <w:jc w:val="both"/>
              <w:rPr>
                <w:rFonts w:ascii="Times New Roman" w:hAnsi="Times New Roman"/>
                <w:bCs/>
                <w:sz w:val="28"/>
                <w:szCs w:val="28"/>
              </w:rPr>
            </w:pPr>
            <w:r>
              <w:rPr>
                <w:rFonts w:ascii="Times New Roman" w:hAnsi="Times New Roman"/>
                <w:color w:val="000000" w:themeColor="text1"/>
                <w:sz w:val="28"/>
                <w:szCs w:val="28"/>
              </w:rPr>
              <w:t xml:space="preserve">- </w:t>
            </w:r>
            <w:r w:rsidRPr="00884151">
              <w:rPr>
                <w:rFonts w:ascii="Times New Roman" w:hAnsi="Times New Roman"/>
                <w:color w:val="000000" w:themeColor="text1"/>
                <w:sz w:val="28"/>
                <w:szCs w:val="28"/>
              </w:rPr>
              <w:t xml:space="preserve">GV chuẩn kiến thức: </w:t>
            </w:r>
          </w:p>
          <w:p w:rsidR="0078138D" w:rsidRPr="00884151" w:rsidRDefault="0078138D" w:rsidP="00DE7477">
            <w:pPr>
              <w:jc w:val="both"/>
              <w:rPr>
                <w:rFonts w:ascii="Times New Roman" w:hAnsi="Times New Roman"/>
                <w:bCs/>
                <w:iCs/>
                <w:sz w:val="28"/>
                <w:szCs w:val="28"/>
                <w:lang w:val="vi-VN"/>
              </w:rPr>
            </w:pPr>
            <w:r w:rsidRPr="00884151">
              <w:rPr>
                <w:rFonts w:ascii="Times New Roman" w:hAnsi="Times New Roman"/>
                <w:bCs/>
                <w:iCs/>
                <w:sz w:val="28"/>
                <w:szCs w:val="28"/>
                <w:lang w:val="nl-NL"/>
              </w:rPr>
              <w:t>Kẻ kiêu căng có thể làm hại người khác, khiến mình phải ân hận suốt đời</w:t>
            </w:r>
            <w:r w:rsidRPr="00884151">
              <w:rPr>
                <w:rFonts w:ascii="Times New Roman" w:hAnsi="Times New Roman"/>
                <w:bCs/>
                <w:iCs/>
                <w:sz w:val="28"/>
                <w:szCs w:val="28"/>
                <w:lang w:val="vi-VN"/>
              </w:rPr>
              <w:sym w:font="Wingdings" w:char="F0E0"/>
            </w:r>
            <w:r w:rsidRPr="00884151">
              <w:rPr>
                <w:rFonts w:ascii="Times New Roman" w:hAnsi="Times New Roman"/>
                <w:bCs/>
                <w:iCs/>
                <w:sz w:val="28"/>
                <w:szCs w:val="28"/>
                <w:lang w:val="nl-NL"/>
              </w:rPr>
              <w:t>Nên biết sống đoàn kết với mọi người, đó là bài học về tình thân ái. Đây là 2 bài học để trở thành người tốt từ câu chuyện của Dế</w:t>
            </w:r>
            <w:r w:rsidRPr="00884151">
              <w:rPr>
                <w:rFonts w:ascii="Times New Roman" w:hAnsi="Times New Roman"/>
                <w:bCs/>
                <w:iCs/>
                <w:sz w:val="28"/>
                <w:szCs w:val="28"/>
                <w:lang w:val="vi-VN"/>
              </w:rPr>
              <w:t xml:space="preserve"> Mèn.</w:t>
            </w: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BF01AA" w:rsidRDefault="00BF01AA" w:rsidP="00DE7477">
            <w:pPr>
              <w:jc w:val="both"/>
              <w:rPr>
                <w:rFonts w:ascii="Times New Roman" w:hAnsi="Times New Roman"/>
                <w:b/>
                <w:sz w:val="28"/>
                <w:szCs w:val="28"/>
              </w:rPr>
            </w:pPr>
          </w:p>
          <w:p w:rsidR="0078138D" w:rsidRPr="00884151" w:rsidRDefault="0078138D" w:rsidP="00DE7477">
            <w:pPr>
              <w:jc w:val="both"/>
              <w:rPr>
                <w:rFonts w:ascii="Times New Roman" w:hAnsi="Times New Roman"/>
                <w:b/>
                <w:sz w:val="28"/>
                <w:szCs w:val="28"/>
                <w:lang w:val="vi-VN"/>
              </w:rPr>
            </w:pPr>
            <w:r w:rsidRPr="00884151">
              <w:rPr>
                <w:rFonts w:ascii="Times New Roman" w:hAnsi="Times New Roman"/>
                <w:b/>
                <w:sz w:val="28"/>
                <w:szCs w:val="28"/>
                <w:lang w:val="vi-VN"/>
              </w:rPr>
              <w:t>NV6</w:t>
            </w:r>
          </w:p>
          <w:p w:rsidR="0078138D" w:rsidRPr="00884151" w:rsidRDefault="0078138D" w:rsidP="00DE7477">
            <w:pPr>
              <w:jc w:val="both"/>
              <w:rPr>
                <w:rFonts w:ascii="Times New Roman" w:hAnsi="Times New Roman"/>
                <w:b/>
                <w:color w:val="000000" w:themeColor="text1"/>
                <w:sz w:val="28"/>
                <w:szCs w:val="28"/>
                <w:lang w:val="vi-VN"/>
              </w:rPr>
            </w:pPr>
            <w:r w:rsidRPr="00884151">
              <w:rPr>
                <w:rFonts w:ascii="Times New Roman" w:hAnsi="Times New Roman"/>
                <w:b/>
                <w:color w:val="000000" w:themeColor="text1"/>
                <w:sz w:val="28"/>
                <w:szCs w:val="28"/>
                <w:lang w:val="vi-VN"/>
              </w:rPr>
              <w:t>Bước 1: chuyển giao nhiệm vụ</w:t>
            </w:r>
          </w:p>
          <w:p w:rsidR="0078138D" w:rsidRPr="00884151" w:rsidRDefault="0078138D" w:rsidP="00DE7477">
            <w:pPr>
              <w:jc w:val="both"/>
              <w:rPr>
                <w:rFonts w:ascii="Times New Roman" w:hAnsi="Times New Roman"/>
                <w:b/>
                <w:bCs/>
                <w:i/>
                <w:color w:val="000000" w:themeColor="text1"/>
                <w:sz w:val="28"/>
                <w:szCs w:val="28"/>
                <w:lang w:val="vi-VN"/>
              </w:rPr>
            </w:pPr>
            <w:r w:rsidRPr="00DC1B32">
              <w:rPr>
                <w:rFonts w:ascii="Times New Roman" w:hAnsi="Times New Roman"/>
                <w:color w:val="000000" w:themeColor="text1"/>
                <w:sz w:val="28"/>
                <w:szCs w:val="28"/>
                <w:lang w:val="vi-VN"/>
              </w:rPr>
              <w:t>- GV đặt câu hỏi:</w:t>
            </w:r>
            <w:r w:rsidRPr="00884151">
              <w:rPr>
                <w:rFonts w:ascii="Times New Roman" w:hAnsi="Times New Roman"/>
                <w:bCs/>
                <w:i/>
                <w:iCs/>
                <w:color w:val="000000" w:themeColor="text1"/>
                <w:sz w:val="28"/>
                <w:szCs w:val="28"/>
                <w:lang w:val="vi-VN"/>
              </w:rPr>
              <w:t>Hãy rút ra nội dung và nghệ thuật văn bản.</w:t>
            </w:r>
          </w:p>
          <w:p w:rsidR="0078138D" w:rsidRPr="00884151" w:rsidRDefault="0078138D" w:rsidP="00DE7477">
            <w:pPr>
              <w:jc w:val="both"/>
              <w:rPr>
                <w:rFonts w:ascii="Times New Roman" w:hAnsi="Times New Roman"/>
                <w:iCs/>
                <w:color w:val="000000" w:themeColor="text1"/>
                <w:sz w:val="28"/>
                <w:szCs w:val="28"/>
                <w:lang w:val="vi-VN"/>
              </w:rPr>
            </w:pPr>
            <w:r w:rsidRPr="00884151">
              <w:rPr>
                <w:rFonts w:ascii="Times New Roman" w:hAnsi="Times New Roman"/>
                <w:iCs/>
                <w:color w:val="000000" w:themeColor="text1"/>
                <w:sz w:val="28"/>
                <w:szCs w:val="28"/>
                <w:lang w:val="vi-VN"/>
              </w:rPr>
              <w:t>- HS tiếp nhận nhiệm vụ.</w:t>
            </w:r>
          </w:p>
          <w:p w:rsidR="0078138D" w:rsidRPr="00884151" w:rsidRDefault="0078138D" w:rsidP="00DE7477">
            <w:pPr>
              <w:jc w:val="both"/>
              <w:rPr>
                <w:rFonts w:ascii="Times New Roman" w:hAnsi="Times New Roman"/>
                <w:i/>
                <w:color w:val="000000" w:themeColor="text1"/>
                <w:sz w:val="28"/>
                <w:szCs w:val="28"/>
                <w:lang w:val="vi-VN"/>
              </w:rPr>
            </w:pPr>
            <w:r w:rsidRPr="00884151">
              <w:rPr>
                <w:rFonts w:ascii="Times New Roman" w:hAnsi="Times New Roman"/>
                <w:b/>
                <w:color w:val="000000" w:themeColor="text1"/>
                <w:sz w:val="28"/>
                <w:szCs w:val="28"/>
                <w:lang w:val="vi-VN"/>
              </w:rPr>
              <w:t>Bước 2: HS trao đổi thảo luận, thực hiện nhiệm vụ</w:t>
            </w:r>
          </w:p>
          <w:p w:rsidR="0078138D" w:rsidRPr="00884151" w:rsidRDefault="0078138D" w:rsidP="00DE7477">
            <w:pPr>
              <w:tabs>
                <w:tab w:val="left" w:pos="649"/>
              </w:tabs>
              <w:jc w:val="both"/>
              <w:rPr>
                <w:rFonts w:ascii="Times New Roman" w:hAnsi="Times New Roman"/>
                <w:color w:val="000000" w:themeColor="text1"/>
                <w:sz w:val="28"/>
                <w:szCs w:val="28"/>
                <w:lang w:val="vi-VN" w:eastAsia="vi-VN"/>
              </w:rPr>
            </w:pPr>
            <w:r w:rsidRPr="00DC1B32">
              <w:rPr>
                <w:rFonts w:ascii="Times New Roman" w:hAnsi="Times New Roman"/>
                <w:color w:val="000000" w:themeColor="text1"/>
                <w:sz w:val="28"/>
                <w:szCs w:val="28"/>
                <w:lang w:val="vi-VN" w:eastAsia="vi-VN"/>
              </w:rPr>
              <w:lastRenderedPageBreak/>
              <w:t xml:space="preserve">- </w:t>
            </w:r>
            <w:r w:rsidRPr="00884151">
              <w:rPr>
                <w:rFonts w:ascii="Times New Roman" w:hAnsi="Times New Roman"/>
                <w:color w:val="000000" w:themeColor="text1"/>
                <w:sz w:val="28"/>
                <w:szCs w:val="28"/>
                <w:lang w:val="vi-VN" w:eastAsia="vi-VN"/>
              </w:rPr>
              <w:t>HS thảo luận và trả lời từng câu hỏi</w:t>
            </w:r>
          </w:p>
          <w:p w:rsidR="0078138D" w:rsidRPr="00884151" w:rsidRDefault="0078138D" w:rsidP="00DE7477">
            <w:pPr>
              <w:jc w:val="both"/>
              <w:rPr>
                <w:rFonts w:ascii="Times New Roman" w:hAnsi="Times New Roman"/>
                <w:b/>
                <w:color w:val="000000" w:themeColor="text1"/>
                <w:sz w:val="28"/>
                <w:szCs w:val="28"/>
                <w:lang w:val="vi-VN"/>
              </w:rPr>
            </w:pPr>
            <w:r w:rsidRPr="00884151">
              <w:rPr>
                <w:rFonts w:ascii="Times New Roman" w:hAnsi="Times New Roman"/>
                <w:b/>
                <w:color w:val="000000" w:themeColor="text1"/>
                <w:sz w:val="28"/>
                <w:szCs w:val="28"/>
                <w:lang w:val="vi-VN"/>
              </w:rPr>
              <w:t>Bước 3: Báo cáo kết quả hoạt động và thảo luận</w:t>
            </w:r>
          </w:p>
          <w:p w:rsidR="0078138D" w:rsidRPr="00884151" w:rsidRDefault="0078138D" w:rsidP="00DE7477">
            <w:pPr>
              <w:jc w:val="both"/>
              <w:rPr>
                <w:rFonts w:ascii="Times New Roman" w:hAnsi="Times New Roman"/>
                <w:color w:val="000000" w:themeColor="text1"/>
                <w:sz w:val="28"/>
                <w:szCs w:val="28"/>
                <w:lang w:val="vi-VN"/>
              </w:rPr>
            </w:pPr>
            <w:r w:rsidRPr="00DC1B32">
              <w:rPr>
                <w:rFonts w:ascii="Times New Roman" w:hAnsi="Times New Roman"/>
                <w:color w:val="000000" w:themeColor="text1"/>
                <w:sz w:val="28"/>
                <w:szCs w:val="28"/>
                <w:lang w:val="vi-VN"/>
              </w:rPr>
              <w:t>-</w:t>
            </w:r>
            <w:r w:rsidRPr="00884151">
              <w:rPr>
                <w:rFonts w:ascii="Times New Roman" w:hAnsi="Times New Roman"/>
                <w:color w:val="000000" w:themeColor="text1"/>
                <w:sz w:val="28"/>
                <w:szCs w:val="28"/>
                <w:lang w:val="vi-VN"/>
              </w:rPr>
              <w:t xml:space="preserve"> HS trình bày sản phẩm thảo luận</w:t>
            </w:r>
          </w:p>
          <w:p w:rsidR="0078138D" w:rsidRPr="00884151" w:rsidRDefault="0078138D" w:rsidP="00DE7477">
            <w:pPr>
              <w:jc w:val="both"/>
              <w:rPr>
                <w:rFonts w:ascii="Times New Roman" w:hAnsi="Times New Roman"/>
                <w:color w:val="000000" w:themeColor="text1"/>
                <w:sz w:val="28"/>
                <w:szCs w:val="28"/>
                <w:lang w:val="vi-VN"/>
              </w:rPr>
            </w:pPr>
            <w:r w:rsidRPr="00DC1B32">
              <w:rPr>
                <w:rFonts w:ascii="Times New Roman" w:hAnsi="Times New Roman"/>
                <w:color w:val="000000" w:themeColor="text1"/>
                <w:sz w:val="28"/>
                <w:szCs w:val="28"/>
                <w:lang w:val="vi-VN"/>
              </w:rPr>
              <w:t>-</w:t>
            </w:r>
            <w:r w:rsidRPr="00884151">
              <w:rPr>
                <w:rFonts w:ascii="Times New Roman" w:hAnsi="Times New Roman"/>
                <w:color w:val="000000" w:themeColor="text1"/>
                <w:sz w:val="28"/>
                <w:szCs w:val="28"/>
                <w:lang w:val="vi-VN"/>
              </w:rPr>
              <w:t xml:space="preserve"> GV gọi hs nhận xét, bổ sung câu trả lời của bạn.</w:t>
            </w:r>
          </w:p>
          <w:p w:rsidR="0078138D" w:rsidRPr="00884151" w:rsidRDefault="0078138D" w:rsidP="00DE7477">
            <w:pPr>
              <w:jc w:val="both"/>
              <w:rPr>
                <w:rFonts w:ascii="Times New Roman" w:hAnsi="Times New Roman"/>
                <w:b/>
                <w:color w:val="000000" w:themeColor="text1"/>
                <w:sz w:val="28"/>
                <w:szCs w:val="28"/>
                <w:lang w:val="vi-VN"/>
              </w:rPr>
            </w:pPr>
            <w:r w:rsidRPr="00884151">
              <w:rPr>
                <w:rFonts w:ascii="Times New Roman" w:hAnsi="Times New Roman"/>
                <w:b/>
                <w:color w:val="000000" w:themeColor="text1"/>
                <w:sz w:val="28"/>
                <w:szCs w:val="28"/>
                <w:lang w:val="vi-VN"/>
              </w:rPr>
              <w:t>Bước 4: Đánh giá kết quả thực hiện nhiệm vụ</w:t>
            </w:r>
          </w:p>
          <w:p w:rsidR="0078138D" w:rsidRPr="00884151" w:rsidRDefault="0078138D" w:rsidP="00DE7477">
            <w:pPr>
              <w:rPr>
                <w:rFonts w:ascii="Times New Roman" w:hAnsi="Times New Roman"/>
                <w:color w:val="000000" w:themeColor="text1"/>
                <w:sz w:val="28"/>
                <w:szCs w:val="28"/>
                <w:lang w:val="vi-VN"/>
              </w:rPr>
            </w:pPr>
            <w:r w:rsidRPr="00DC1B32">
              <w:rPr>
                <w:rFonts w:ascii="Times New Roman" w:hAnsi="Times New Roman"/>
                <w:color w:val="000000" w:themeColor="text1"/>
                <w:sz w:val="28"/>
                <w:szCs w:val="28"/>
                <w:lang w:val="vi-VN"/>
              </w:rPr>
              <w:t>-</w:t>
            </w:r>
            <w:r w:rsidRPr="00884151">
              <w:rPr>
                <w:rFonts w:ascii="Times New Roman" w:hAnsi="Times New Roman"/>
                <w:color w:val="000000" w:themeColor="text1"/>
                <w:sz w:val="28"/>
                <w:szCs w:val="28"/>
                <w:lang w:val="vi-VN"/>
              </w:rPr>
              <w:t xml:space="preserve"> GV nhận xét, bổ sung, chốt lại kiến thứ</w:t>
            </w:r>
            <w:r>
              <w:rPr>
                <w:rFonts w:ascii="Times New Roman" w:hAnsi="Times New Roman"/>
                <w:color w:val="000000" w:themeColor="text1"/>
                <w:sz w:val="28"/>
                <w:szCs w:val="28"/>
                <w:lang w:val="vi-VN"/>
              </w:rPr>
              <w:t xml:space="preserve">c </w:t>
            </w:r>
            <w:r w:rsidRPr="00A14E1D">
              <w:rPr>
                <w:rFonts w:ascii="Times New Roman" w:hAnsi="Times New Roman"/>
                <w:color w:val="000000" w:themeColor="text1"/>
                <w:sz w:val="28"/>
                <w:szCs w:val="28"/>
              </w:rPr>
              <w:sym w:font="Wingdings" w:char="F0E8"/>
            </w:r>
            <w:r w:rsidRPr="00884151">
              <w:rPr>
                <w:rFonts w:ascii="Times New Roman" w:hAnsi="Times New Roman"/>
                <w:color w:val="000000" w:themeColor="text1"/>
                <w:sz w:val="28"/>
                <w:szCs w:val="28"/>
                <w:lang w:val="vi-VN"/>
              </w:rPr>
              <w:t xml:space="preserve"> Ghi lên bảng</w:t>
            </w:r>
          </w:p>
          <w:p w:rsidR="0078138D" w:rsidRPr="00FC7859" w:rsidRDefault="0078138D" w:rsidP="00DE7477">
            <w:pPr>
              <w:ind w:left="360"/>
              <w:rPr>
                <w:rFonts w:ascii="Times New Roman" w:hAnsi="Times New Roman"/>
                <w:bCs/>
                <w:iCs/>
                <w:sz w:val="28"/>
                <w:szCs w:val="28"/>
              </w:rPr>
            </w:pPr>
            <w:r>
              <w:rPr>
                <w:rFonts w:ascii="Times New Roman" w:hAnsi="Times New Roman"/>
                <w:color w:val="000000" w:themeColor="text1"/>
                <w:sz w:val="28"/>
                <w:szCs w:val="28"/>
              </w:rPr>
              <w:t xml:space="preserve">- </w:t>
            </w:r>
            <w:r w:rsidRPr="00884151">
              <w:rPr>
                <w:rFonts w:ascii="Times New Roman" w:hAnsi="Times New Roman"/>
                <w:color w:val="000000" w:themeColor="text1"/>
                <w:sz w:val="28"/>
                <w:szCs w:val="28"/>
              </w:rPr>
              <w:t>GV chuẩn kiến thứ</w:t>
            </w:r>
            <w:r>
              <w:rPr>
                <w:rFonts w:ascii="Times New Roman" w:hAnsi="Times New Roman"/>
                <w:color w:val="000000" w:themeColor="text1"/>
                <w:sz w:val="28"/>
                <w:szCs w:val="28"/>
              </w:rPr>
              <w:t>c:</w:t>
            </w:r>
          </w:p>
        </w:tc>
        <w:tc>
          <w:tcPr>
            <w:tcW w:w="3600" w:type="dxa"/>
          </w:tcPr>
          <w:p w:rsidR="00FC7859" w:rsidRPr="00FC7859" w:rsidRDefault="00CF4ADE" w:rsidP="00DE7477">
            <w:pPr>
              <w:rPr>
                <w:rFonts w:ascii="Times New Roman" w:hAnsi="Times New Roman"/>
                <w:b/>
                <w:sz w:val="28"/>
                <w:szCs w:val="28"/>
              </w:rPr>
            </w:pPr>
            <w:r>
              <w:rPr>
                <w:rFonts w:ascii="Times New Roman" w:hAnsi="Times New Roman"/>
                <w:b/>
                <w:sz w:val="28"/>
                <w:szCs w:val="28"/>
              </w:rPr>
              <w:lastRenderedPageBreak/>
              <w:t>I. Đọc- t</w:t>
            </w:r>
            <w:r w:rsidR="00FC7859" w:rsidRPr="00FC7859">
              <w:rPr>
                <w:rFonts w:ascii="Times New Roman" w:hAnsi="Times New Roman"/>
                <w:b/>
                <w:sz w:val="28"/>
                <w:szCs w:val="28"/>
              </w:rPr>
              <w:t>ìm hiểu chung</w:t>
            </w:r>
          </w:p>
          <w:p w:rsidR="00CF4ADE" w:rsidRDefault="00CF4ADE" w:rsidP="00DE7477">
            <w:pPr>
              <w:rPr>
                <w:rFonts w:ascii="Times New Roman" w:hAnsi="Times New Roman"/>
                <w:b/>
                <w:i/>
                <w:sz w:val="28"/>
                <w:szCs w:val="28"/>
              </w:rPr>
            </w:pPr>
            <w:r>
              <w:rPr>
                <w:rFonts w:ascii="Times New Roman" w:hAnsi="Times New Roman"/>
                <w:b/>
                <w:i/>
                <w:sz w:val="28"/>
                <w:szCs w:val="28"/>
              </w:rPr>
              <w:lastRenderedPageBreak/>
              <w:t>1. Đọc</w:t>
            </w:r>
          </w:p>
          <w:p w:rsidR="00B9411A" w:rsidRPr="00B9411A" w:rsidRDefault="00B9411A" w:rsidP="00DE7477">
            <w:pPr>
              <w:rPr>
                <w:rFonts w:ascii="Times New Roman" w:hAnsi="Times New Roman"/>
                <w:sz w:val="28"/>
                <w:szCs w:val="28"/>
                <w:lang w:val="fr-FR"/>
              </w:rPr>
            </w:pPr>
          </w:p>
          <w:p w:rsidR="00CF4ADE" w:rsidRPr="00B9411A" w:rsidRDefault="00CF4ADE" w:rsidP="00DE7477">
            <w:pPr>
              <w:rPr>
                <w:rFonts w:ascii="Times New Roman" w:hAnsi="Times New Roman"/>
                <w:b/>
                <w:i/>
                <w:sz w:val="28"/>
                <w:szCs w:val="28"/>
                <w:lang w:val="fr-FR"/>
              </w:rPr>
            </w:pPr>
          </w:p>
          <w:p w:rsidR="00CF4ADE" w:rsidRPr="00B9411A" w:rsidRDefault="00CF4ADE" w:rsidP="00DE7477">
            <w:pPr>
              <w:rPr>
                <w:rFonts w:ascii="Times New Roman" w:hAnsi="Times New Roman"/>
                <w:b/>
                <w:i/>
                <w:sz w:val="28"/>
                <w:szCs w:val="28"/>
                <w:lang w:val="fr-FR"/>
              </w:rPr>
            </w:pPr>
          </w:p>
          <w:p w:rsidR="00CF4ADE" w:rsidRPr="00B9411A" w:rsidRDefault="00CF4ADE" w:rsidP="00DE7477">
            <w:pPr>
              <w:rPr>
                <w:rFonts w:ascii="Times New Roman" w:hAnsi="Times New Roman"/>
                <w:b/>
                <w:i/>
                <w:sz w:val="28"/>
                <w:szCs w:val="28"/>
                <w:lang w:val="fr-FR"/>
              </w:rPr>
            </w:pPr>
          </w:p>
          <w:p w:rsidR="00CF4ADE" w:rsidRPr="00B9411A" w:rsidRDefault="00CF4ADE" w:rsidP="00DE7477">
            <w:pPr>
              <w:rPr>
                <w:rFonts w:ascii="Times New Roman" w:hAnsi="Times New Roman"/>
                <w:b/>
                <w:i/>
                <w:sz w:val="28"/>
                <w:szCs w:val="28"/>
                <w:lang w:val="fr-FR"/>
              </w:rPr>
            </w:pPr>
          </w:p>
          <w:p w:rsidR="00CF4ADE" w:rsidRPr="00B9411A" w:rsidRDefault="00CF4ADE" w:rsidP="00DE7477">
            <w:pPr>
              <w:rPr>
                <w:rFonts w:ascii="Times New Roman" w:hAnsi="Times New Roman"/>
                <w:b/>
                <w:i/>
                <w:sz w:val="28"/>
                <w:szCs w:val="28"/>
                <w:lang w:val="fr-FR"/>
              </w:rPr>
            </w:pPr>
          </w:p>
          <w:p w:rsidR="00CF4ADE" w:rsidRPr="00B9411A" w:rsidRDefault="00CF4ADE" w:rsidP="00DE7477">
            <w:pPr>
              <w:rPr>
                <w:rFonts w:ascii="Times New Roman" w:hAnsi="Times New Roman"/>
                <w:b/>
                <w:i/>
                <w:sz w:val="28"/>
                <w:szCs w:val="28"/>
                <w:lang w:val="fr-FR"/>
              </w:rPr>
            </w:pPr>
          </w:p>
          <w:p w:rsidR="00CF4ADE" w:rsidRPr="00B9411A" w:rsidRDefault="00CF4ADE" w:rsidP="00DE7477">
            <w:pPr>
              <w:rPr>
                <w:rFonts w:ascii="Times New Roman" w:hAnsi="Times New Roman"/>
                <w:b/>
                <w:i/>
                <w:sz w:val="28"/>
                <w:szCs w:val="28"/>
                <w:lang w:val="fr-FR"/>
              </w:rPr>
            </w:pPr>
          </w:p>
          <w:p w:rsidR="00CF4ADE" w:rsidRPr="00B9411A" w:rsidRDefault="00CF4ADE" w:rsidP="00DE7477">
            <w:pPr>
              <w:rPr>
                <w:rFonts w:ascii="Times New Roman" w:hAnsi="Times New Roman"/>
                <w:b/>
                <w:i/>
                <w:sz w:val="28"/>
                <w:szCs w:val="28"/>
                <w:lang w:val="fr-FR"/>
              </w:rPr>
            </w:pPr>
          </w:p>
          <w:p w:rsidR="00CF4ADE" w:rsidRPr="00B9411A" w:rsidRDefault="00CF4ADE" w:rsidP="00DE7477">
            <w:pPr>
              <w:rPr>
                <w:rFonts w:ascii="Times New Roman" w:hAnsi="Times New Roman"/>
                <w:b/>
                <w:i/>
                <w:sz w:val="28"/>
                <w:szCs w:val="28"/>
                <w:lang w:val="fr-FR"/>
              </w:rPr>
            </w:pPr>
          </w:p>
          <w:p w:rsidR="00CF4ADE" w:rsidRPr="00B9411A" w:rsidRDefault="00CF4ADE" w:rsidP="00DE7477">
            <w:pPr>
              <w:rPr>
                <w:rFonts w:ascii="Times New Roman" w:hAnsi="Times New Roman"/>
                <w:sz w:val="28"/>
                <w:szCs w:val="28"/>
                <w:lang w:val="fr-FR"/>
              </w:rPr>
            </w:pPr>
          </w:p>
          <w:p w:rsidR="00CF4ADE" w:rsidRPr="00B9411A" w:rsidRDefault="00CF4ADE" w:rsidP="00DE7477">
            <w:pPr>
              <w:rPr>
                <w:rFonts w:ascii="Times New Roman" w:hAnsi="Times New Roman"/>
                <w:b/>
                <w:i/>
                <w:sz w:val="28"/>
                <w:szCs w:val="28"/>
                <w:lang w:val="fr-FR"/>
              </w:rPr>
            </w:pPr>
          </w:p>
          <w:p w:rsidR="00CF4ADE" w:rsidRPr="00B9411A" w:rsidRDefault="00CF4ADE" w:rsidP="00DE7477">
            <w:pPr>
              <w:rPr>
                <w:rFonts w:ascii="Times New Roman" w:hAnsi="Times New Roman"/>
                <w:b/>
                <w:i/>
                <w:sz w:val="28"/>
                <w:szCs w:val="28"/>
                <w:lang w:val="fr-FR"/>
              </w:rPr>
            </w:pPr>
          </w:p>
          <w:p w:rsidR="00CF4ADE" w:rsidRPr="00B9411A" w:rsidRDefault="00CF4ADE" w:rsidP="00DE7477">
            <w:pPr>
              <w:rPr>
                <w:rFonts w:ascii="Times New Roman" w:hAnsi="Times New Roman"/>
                <w:b/>
                <w:i/>
                <w:sz w:val="28"/>
                <w:szCs w:val="28"/>
                <w:lang w:val="fr-FR"/>
              </w:rPr>
            </w:pPr>
          </w:p>
          <w:p w:rsidR="00FC7859" w:rsidRDefault="00CF4ADE" w:rsidP="00DE7477">
            <w:pPr>
              <w:rPr>
                <w:rFonts w:ascii="Times New Roman" w:hAnsi="Times New Roman"/>
                <w:b/>
                <w:i/>
                <w:sz w:val="28"/>
                <w:szCs w:val="28"/>
              </w:rPr>
            </w:pPr>
            <w:r>
              <w:rPr>
                <w:rFonts w:ascii="Times New Roman" w:hAnsi="Times New Roman"/>
                <w:b/>
                <w:i/>
                <w:sz w:val="28"/>
                <w:szCs w:val="28"/>
              </w:rPr>
              <w:t>2</w:t>
            </w:r>
            <w:r w:rsidR="00FC7859" w:rsidRPr="00FC7859">
              <w:rPr>
                <w:rFonts w:ascii="Times New Roman" w:hAnsi="Times New Roman"/>
                <w:b/>
                <w:i/>
                <w:sz w:val="28"/>
                <w:szCs w:val="28"/>
              </w:rPr>
              <w:t>. Tác giả</w:t>
            </w:r>
            <w:r w:rsidR="00096606">
              <w:rPr>
                <w:rFonts w:ascii="Times New Roman" w:hAnsi="Times New Roman"/>
                <w:b/>
                <w:i/>
                <w:sz w:val="28"/>
                <w:szCs w:val="28"/>
              </w:rPr>
              <w:t>, tác phẩm</w:t>
            </w:r>
          </w:p>
          <w:p w:rsidR="00096606" w:rsidRPr="00FC7859" w:rsidRDefault="00096606" w:rsidP="00DE7477">
            <w:pPr>
              <w:rPr>
                <w:rFonts w:ascii="Times New Roman" w:hAnsi="Times New Roman"/>
                <w:b/>
                <w:i/>
                <w:sz w:val="28"/>
                <w:szCs w:val="28"/>
              </w:rPr>
            </w:pPr>
            <w:r>
              <w:rPr>
                <w:rFonts w:ascii="Times New Roman" w:hAnsi="Times New Roman"/>
                <w:b/>
                <w:i/>
                <w:sz w:val="28"/>
                <w:szCs w:val="28"/>
              </w:rPr>
              <w:t>a, Tác giả</w:t>
            </w:r>
          </w:p>
          <w:p w:rsidR="00644CAD" w:rsidRDefault="00644CAD" w:rsidP="00DE7477">
            <w:pPr>
              <w:rPr>
                <w:rFonts w:ascii="Times New Roman" w:hAnsi="Times New Roman"/>
                <w:sz w:val="28"/>
                <w:szCs w:val="28"/>
                <w:lang w:val="vi-VN"/>
              </w:rPr>
            </w:pPr>
          </w:p>
          <w:p w:rsidR="00644CAD" w:rsidRDefault="00644CAD" w:rsidP="00DE7477">
            <w:pPr>
              <w:rPr>
                <w:rFonts w:ascii="Times New Roman" w:hAnsi="Times New Roman"/>
                <w:sz w:val="28"/>
                <w:szCs w:val="28"/>
                <w:lang w:val="vi-VN"/>
              </w:rPr>
            </w:pPr>
          </w:p>
          <w:p w:rsidR="00644CAD" w:rsidRDefault="00644CAD" w:rsidP="00DE7477">
            <w:pPr>
              <w:rPr>
                <w:rFonts w:ascii="Times New Roman" w:hAnsi="Times New Roman"/>
                <w:sz w:val="28"/>
                <w:szCs w:val="28"/>
                <w:lang w:val="vi-VN"/>
              </w:rPr>
            </w:pPr>
          </w:p>
          <w:p w:rsidR="00644CAD" w:rsidRDefault="00644CAD" w:rsidP="00DE7477">
            <w:pPr>
              <w:rPr>
                <w:rFonts w:ascii="Times New Roman" w:hAnsi="Times New Roman"/>
                <w:sz w:val="28"/>
                <w:szCs w:val="28"/>
                <w:lang w:val="vi-VN"/>
              </w:rPr>
            </w:pPr>
          </w:p>
          <w:p w:rsidR="00644CAD" w:rsidRDefault="00644CAD" w:rsidP="00DE7477">
            <w:pPr>
              <w:rPr>
                <w:rFonts w:ascii="Times New Roman" w:hAnsi="Times New Roman"/>
                <w:sz w:val="28"/>
                <w:szCs w:val="28"/>
                <w:lang w:val="vi-VN"/>
              </w:rPr>
            </w:pPr>
          </w:p>
          <w:p w:rsidR="00644CAD" w:rsidRPr="00CF4ADE" w:rsidRDefault="00644CAD" w:rsidP="00CF4ADE">
            <w:pPr>
              <w:rPr>
                <w:rFonts w:ascii="Times New Roman" w:hAnsi="Times New Roman"/>
                <w:sz w:val="28"/>
                <w:szCs w:val="28"/>
              </w:rPr>
            </w:pPr>
          </w:p>
          <w:p w:rsidR="00644CAD" w:rsidRDefault="00644CAD" w:rsidP="00DE7477">
            <w:pPr>
              <w:rPr>
                <w:rFonts w:ascii="Times New Roman" w:hAnsi="Times New Roman"/>
                <w:sz w:val="28"/>
                <w:szCs w:val="28"/>
                <w:lang w:val="vi-VN"/>
              </w:rPr>
            </w:pPr>
          </w:p>
          <w:p w:rsidR="00FC7859" w:rsidRPr="00FC7859" w:rsidRDefault="00FC7859" w:rsidP="00DE7477">
            <w:pPr>
              <w:rPr>
                <w:rFonts w:ascii="Times New Roman" w:hAnsi="Times New Roman"/>
                <w:sz w:val="28"/>
                <w:szCs w:val="28"/>
              </w:rPr>
            </w:pPr>
            <w:r w:rsidRPr="00FC7859">
              <w:rPr>
                <w:rFonts w:ascii="Times New Roman" w:hAnsi="Times New Roman"/>
                <w:sz w:val="28"/>
                <w:szCs w:val="28"/>
              </w:rPr>
              <w:t>-Tên thật: Nguyễn Sen (1920-2014)</w:t>
            </w:r>
          </w:p>
          <w:p w:rsidR="00FC7859" w:rsidRPr="00FC7859" w:rsidRDefault="00FC7859" w:rsidP="00DE7477">
            <w:pPr>
              <w:rPr>
                <w:rFonts w:ascii="Times New Roman" w:hAnsi="Times New Roman"/>
                <w:sz w:val="28"/>
                <w:szCs w:val="28"/>
              </w:rPr>
            </w:pPr>
          </w:p>
          <w:p w:rsidR="00FC7859" w:rsidRPr="00FC7859" w:rsidRDefault="00FC7859" w:rsidP="00DE7477">
            <w:pPr>
              <w:rPr>
                <w:rFonts w:ascii="Times New Roman" w:hAnsi="Times New Roman"/>
                <w:sz w:val="28"/>
                <w:szCs w:val="28"/>
              </w:rPr>
            </w:pPr>
          </w:p>
          <w:p w:rsidR="00FC7859" w:rsidRPr="00FC7859" w:rsidRDefault="00FC7859" w:rsidP="00DE7477">
            <w:pPr>
              <w:rPr>
                <w:rFonts w:ascii="Times New Roman" w:hAnsi="Times New Roman"/>
                <w:sz w:val="28"/>
                <w:szCs w:val="28"/>
              </w:rPr>
            </w:pPr>
          </w:p>
          <w:p w:rsidR="00FC7859" w:rsidRDefault="00FC7859" w:rsidP="00DE7477">
            <w:pPr>
              <w:rPr>
                <w:rFonts w:ascii="Times New Roman" w:hAnsi="Times New Roman"/>
                <w:sz w:val="28"/>
                <w:szCs w:val="28"/>
                <w:lang w:val="vi-VN"/>
              </w:rPr>
            </w:pPr>
          </w:p>
          <w:p w:rsidR="00644CAD" w:rsidRDefault="00644CAD" w:rsidP="00DE7477">
            <w:pPr>
              <w:rPr>
                <w:rFonts w:ascii="Times New Roman" w:hAnsi="Times New Roman"/>
                <w:sz w:val="28"/>
                <w:szCs w:val="28"/>
                <w:lang w:val="vi-VN"/>
              </w:rPr>
            </w:pPr>
          </w:p>
          <w:p w:rsidR="00FC7859" w:rsidRPr="00644CAD" w:rsidRDefault="00FC7859" w:rsidP="00DE7477">
            <w:pPr>
              <w:rPr>
                <w:rFonts w:ascii="Times New Roman" w:hAnsi="Times New Roman"/>
                <w:sz w:val="28"/>
                <w:szCs w:val="28"/>
                <w:lang w:val="vi-VN"/>
              </w:rPr>
            </w:pPr>
          </w:p>
          <w:p w:rsidR="00FC7859" w:rsidRPr="00CF4ADE" w:rsidRDefault="00FC7859" w:rsidP="00DE7477">
            <w:pPr>
              <w:jc w:val="both"/>
              <w:rPr>
                <w:rFonts w:ascii="Times New Roman" w:hAnsi="Times New Roman"/>
                <w:sz w:val="28"/>
                <w:szCs w:val="28"/>
                <w:lang w:val="vi-VN"/>
              </w:rPr>
            </w:pPr>
            <w:r w:rsidRPr="00CF4ADE">
              <w:rPr>
                <w:rFonts w:ascii="Times New Roman" w:hAnsi="Times New Roman"/>
                <w:sz w:val="28"/>
                <w:szCs w:val="28"/>
                <w:lang w:val="vi-VN"/>
              </w:rPr>
              <w:t>Là nhà văn thành công trên con đường nghệ thuật từ trước CM tháng 8- 1945, có nhiều tác phẩm cho thiếu nhi.</w:t>
            </w: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Default="00FC7859" w:rsidP="00DE7477">
            <w:pPr>
              <w:rPr>
                <w:rFonts w:ascii="Times New Roman" w:hAnsi="Times New Roman"/>
                <w:sz w:val="28"/>
                <w:szCs w:val="28"/>
              </w:rPr>
            </w:pPr>
          </w:p>
          <w:p w:rsidR="00803128" w:rsidRPr="00803128" w:rsidRDefault="00803128" w:rsidP="00DE7477">
            <w:pPr>
              <w:rPr>
                <w:rFonts w:ascii="Times New Roman" w:hAnsi="Times New Roman"/>
                <w:sz w:val="28"/>
                <w:szCs w:val="28"/>
              </w:rPr>
            </w:pPr>
          </w:p>
          <w:p w:rsidR="00FC7859" w:rsidRPr="00CF4ADE" w:rsidRDefault="00096606" w:rsidP="00DE7477">
            <w:pPr>
              <w:rPr>
                <w:rFonts w:ascii="Times New Roman" w:hAnsi="Times New Roman"/>
                <w:b/>
                <w:i/>
                <w:sz w:val="28"/>
                <w:szCs w:val="28"/>
                <w:lang w:val="vi-VN"/>
              </w:rPr>
            </w:pPr>
            <w:r w:rsidRPr="00CF4ADE">
              <w:rPr>
                <w:rFonts w:ascii="Times New Roman" w:hAnsi="Times New Roman"/>
                <w:b/>
                <w:i/>
                <w:sz w:val="28"/>
                <w:szCs w:val="28"/>
                <w:lang w:val="vi-VN"/>
              </w:rPr>
              <w:t>b</w:t>
            </w:r>
            <w:r w:rsidR="00FC7859" w:rsidRPr="00CF4ADE">
              <w:rPr>
                <w:rFonts w:ascii="Times New Roman" w:hAnsi="Times New Roman"/>
                <w:b/>
                <w:i/>
                <w:sz w:val="28"/>
                <w:szCs w:val="28"/>
                <w:lang w:val="vi-VN"/>
              </w:rPr>
              <w:t>. Tác phẩm</w:t>
            </w:r>
          </w:p>
          <w:p w:rsidR="00FC7859" w:rsidRPr="00CF4ADE" w:rsidRDefault="00FC7859" w:rsidP="00DE7477">
            <w:pPr>
              <w:rPr>
                <w:rFonts w:ascii="Times New Roman" w:hAnsi="Times New Roman"/>
                <w:sz w:val="28"/>
                <w:szCs w:val="28"/>
                <w:lang w:val="vi-VN"/>
              </w:rPr>
            </w:pPr>
            <w:r w:rsidRPr="00CF4ADE">
              <w:rPr>
                <w:rFonts w:ascii="Times New Roman" w:hAnsi="Times New Roman"/>
                <w:sz w:val="28"/>
                <w:szCs w:val="28"/>
                <w:lang w:val="vi-VN"/>
              </w:rPr>
              <w:t>- Là tác phẩm đặc sắc và nổi tiếng nhất nhất viết về loài vật dành cho thiếu nhi.</w:t>
            </w: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FC7859" w:rsidRPr="00803128" w:rsidRDefault="00096606" w:rsidP="00DE7477">
            <w:pPr>
              <w:rPr>
                <w:rFonts w:ascii="Times New Roman" w:hAnsi="Times New Roman"/>
                <w:sz w:val="28"/>
                <w:lang w:val="vi-VN"/>
              </w:rPr>
            </w:pPr>
            <w:r w:rsidRPr="00803128">
              <w:rPr>
                <w:rFonts w:ascii="Times New Roman" w:hAnsi="Times New Roman"/>
                <w:sz w:val="28"/>
                <w:szCs w:val="28"/>
                <w:lang w:val="vi-VN"/>
              </w:rPr>
              <w:t>-</w:t>
            </w:r>
            <w:r w:rsidR="00FC7859" w:rsidRPr="00803128">
              <w:rPr>
                <w:rFonts w:ascii="Times New Roman" w:hAnsi="Times New Roman"/>
                <w:sz w:val="28"/>
                <w:lang w:val="vi-VN"/>
              </w:rPr>
              <w:t>Gồm 10 chương</w:t>
            </w: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Default="00FC7859"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Pr="008F7E56" w:rsidRDefault="008F7E56" w:rsidP="00DE7477">
            <w:pPr>
              <w:rPr>
                <w:rFonts w:ascii="Times New Roman" w:hAnsi="Times New Roman"/>
                <w:sz w:val="28"/>
                <w:szCs w:val="28"/>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r w:rsidRPr="00CF4ADE">
              <w:rPr>
                <w:rFonts w:ascii="Times New Roman" w:hAnsi="Times New Roman"/>
                <w:sz w:val="28"/>
                <w:szCs w:val="28"/>
                <w:lang w:val="vi-VN"/>
              </w:rPr>
              <w:t>- Văn bản trích từ chương I của truyện</w:t>
            </w:r>
          </w:p>
          <w:p w:rsidR="00FC7859" w:rsidRPr="00CF4ADE" w:rsidRDefault="00FC7859" w:rsidP="00DE7477">
            <w:pPr>
              <w:rPr>
                <w:rFonts w:ascii="Times New Roman" w:hAnsi="Times New Roman"/>
                <w:sz w:val="28"/>
                <w:szCs w:val="28"/>
                <w:lang w:val="vi-VN"/>
              </w:rPr>
            </w:pPr>
          </w:p>
          <w:p w:rsidR="00FC7859" w:rsidRPr="00CF4ADE" w:rsidRDefault="00FC7859" w:rsidP="00DE7477">
            <w:pPr>
              <w:rPr>
                <w:rFonts w:ascii="Times New Roman" w:hAnsi="Times New Roman"/>
                <w:sz w:val="28"/>
                <w:szCs w:val="28"/>
                <w:lang w:val="vi-VN"/>
              </w:rPr>
            </w:pPr>
          </w:p>
          <w:p w:rsidR="00D77F60" w:rsidRPr="00CF4ADE" w:rsidRDefault="00D77F60" w:rsidP="00DE7477">
            <w:pPr>
              <w:rPr>
                <w:rFonts w:ascii="Times New Roman" w:hAnsi="Times New Roman"/>
                <w:sz w:val="28"/>
                <w:szCs w:val="28"/>
                <w:lang w:val="vi-VN"/>
              </w:rPr>
            </w:pPr>
          </w:p>
          <w:p w:rsidR="00D77F60" w:rsidRPr="00CF4ADE" w:rsidRDefault="00D77F60" w:rsidP="00DE7477">
            <w:pPr>
              <w:rPr>
                <w:rFonts w:ascii="Times New Roman" w:hAnsi="Times New Roman"/>
                <w:sz w:val="28"/>
                <w:szCs w:val="28"/>
                <w:lang w:val="vi-VN"/>
              </w:rPr>
            </w:pPr>
          </w:p>
          <w:p w:rsidR="00D77F60" w:rsidRDefault="00D77F60"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Default="008F7E56" w:rsidP="00DE7477">
            <w:pPr>
              <w:rPr>
                <w:rFonts w:ascii="Times New Roman" w:hAnsi="Times New Roman"/>
                <w:sz w:val="28"/>
                <w:szCs w:val="28"/>
              </w:rPr>
            </w:pPr>
          </w:p>
          <w:p w:rsidR="008F7E56" w:rsidRPr="008F7E56" w:rsidRDefault="008F7E56" w:rsidP="00DE7477">
            <w:pPr>
              <w:rPr>
                <w:rFonts w:ascii="Times New Roman" w:hAnsi="Times New Roman"/>
                <w:sz w:val="28"/>
                <w:szCs w:val="28"/>
              </w:rPr>
            </w:pPr>
          </w:p>
          <w:p w:rsidR="00FC7859" w:rsidRPr="00803128" w:rsidRDefault="00FC7859" w:rsidP="00DE7477">
            <w:pPr>
              <w:rPr>
                <w:rFonts w:ascii="Times New Roman" w:hAnsi="Times New Roman"/>
                <w:b/>
                <w:i/>
                <w:sz w:val="28"/>
                <w:szCs w:val="28"/>
              </w:rPr>
            </w:pPr>
          </w:p>
          <w:p w:rsidR="00736ABD" w:rsidRPr="00CF4ADE" w:rsidRDefault="00803128" w:rsidP="00DE7477">
            <w:pPr>
              <w:jc w:val="both"/>
              <w:rPr>
                <w:rFonts w:ascii="Times New Roman" w:hAnsi="Times New Roman"/>
                <w:sz w:val="28"/>
                <w:szCs w:val="28"/>
                <w:lang w:val="vi-VN"/>
              </w:rPr>
            </w:pPr>
            <w:r>
              <w:rPr>
                <w:rFonts w:ascii="Times New Roman" w:hAnsi="Times New Roman"/>
                <w:sz w:val="28"/>
                <w:szCs w:val="28"/>
              </w:rPr>
              <w:t>- T</w:t>
            </w:r>
            <w:r w:rsidR="008B5398" w:rsidRPr="00CF4ADE">
              <w:rPr>
                <w:rFonts w:ascii="Times New Roman" w:hAnsi="Times New Roman"/>
                <w:sz w:val="28"/>
                <w:szCs w:val="28"/>
                <w:lang w:val="vi-VN"/>
              </w:rPr>
              <w:t>óm tắt, chú thích</w:t>
            </w:r>
          </w:p>
          <w:p w:rsidR="008F7E56" w:rsidRDefault="008F7E56" w:rsidP="00DE7477">
            <w:pPr>
              <w:jc w:val="both"/>
              <w:rPr>
                <w:rFonts w:ascii="Times New Roman" w:hAnsi="Times New Roman"/>
                <w:sz w:val="28"/>
                <w:szCs w:val="28"/>
              </w:rPr>
            </w:pPr>
          </w:p>
          <w:p w:rsidR="008F7E56" w:rsidRDefault="008F7E56" w:rsidP="00DE7477">
            <w:pPr>
              <w:jc w:val="both"/>
              <w:rPr>
                <w:rFonts w:ascii="Times New Roman" w:hAnsi="Times New Roman"/>
                <w:sz w:val="28"/>
                <w:szCs w:val="28"/>
              </w:rPr>
            </w:pPr>
          </w:p>
          <w:p w:rsidR="008F7E56" w:rsidRDefault="008F7E56" w:rsidP="00DE7477">
            <w:pPr>
              <w:jc w:val="both"/>
              <w:rPr>
                <w:rFonts w:ascii="Times New Roman" w:hAnsi="Times New Roman"/>
                <w:sz w:val="28"/>
                <w:szCs w:val="28"/>
              </w:rPr>
            </w:pPr>
          </w:p>
          <w:p w:rsidR="008B5398" w:rsidRPr="00CF4ADE" w:rsidRDefault="008B5398" w:rsidP="00DE7477">
            <w:pPr>
              <w:jc w:val="both"/>
              <w:rPr>
                <w:rFonts w:ascii="Times New Roman" w:hAnsi="Times New Roman"/>
                <w:sz w:val="28"/>
                <w:szCs w:val="28"/>
                <w:lang w:val="vi-VN"/>
              </w:rPr>
            </w:pPr>
            <w:r w:rsidRPr="00CF4ADE">
              <w:rPr>
                <w:rFonts w:ascii="Times New Roman" w:hAnsi="Times New Roman"/>
                <w:sz w:val="28"/>
                <w:szCs w:val="28"/>
                <w:lang w:val="vi-VN"/>
              </w:rPr>
              <w:t>- Thể loại, PTBĐ : tự sự</w:t>
            </w:r>
          </w:p>
          <w:p w:rsidR="008B5398" w:rsidRPr="00CF4ADE" w:rsidRDefault="008B5398" w:rsidP="00DE7477">
            <w:pPr>
              <w:jc w:val="both"/>
              <w:rPr>
                <w:rFonts w:ascii="Times New Roman" w:hAnsi="Times New Roman"/>
                <w:sz w:val="28"/>
                <w:szCs w:val="28"/>
                <w:lang w:val="vi-VN"/>
              </w:rPr>
            </w:pPr>
            <w:r w:rsidRPr="00CF4ADE">
              <w:rPr>
                <w:rFonts w:ascii="Times New Roman" w:hAnsi="Times New Roman"/>
                <w:sz w:val="28"/>
                <w:szCs w:val="28"/>
                <w:lang w:val="vi-VN"/>
              </w:rPr>
              <w:t>- Bố cục : 2 phần</w:t>
            </w:r>
          </w:p>
          <w:p w:rsidR="00096606" w:rsidRPr="008F7E56" w:rsidRDefault="00096606" w:rsidP="00DE7477">
            <w:pPr>
              <w:jc w:val="both"/>
              <w:rPr>
                <w:rFonts w:ascii="Times New Roman" w:hAnsi="Times New Roman"/>
                <w:sz w:val="28"/>
                <w:szCs w:val="28"/>
              </w:rPr>
            </w:pPr>
          </w:p>
          <w:p w:rsidR="00923EB5" w:rsidRPr="00884151" w:rsidRDefault="00923EB5" w:rsidP="00DE7477">
            <w:pPr>
              <w:jc w:val="both"/>
              <w:rPr>
                <w:rFonts w:ascii="Times New Roman" w:hAnsi="Times New Roman"/>
                <w:sz w:val="28"/>
                <w:szCs w:val="28"/>
                <w:lang w:val="nl-NL"/>
              </w:rPr>
            </w:pPr>
            <w:r w:rsidRPr="00CF4ADE">
              <w:rPr>
                <w:rFonts w:ascii="Times New Roman" w:hAnsi="Times New Roman"/>
                <w:sz w:val="28"/>
                <w:szCs w:val="28"/>
                <w:lang w:val="vi-VN"/>
              </w:rPr>
              <w:t>-</w:t>
            </w:r>
            <w:r w:rsidRPr="00884151">
              <w:rPr>
                <w:rFonts w:ascii="Times New Roman" w:hAnsi="Times New Roman"/>
                <w:sz w:val="28"/>
                <w:szCs w:val="28"/>
                <w:lang w:val="nl-NL"/>
              </w:rPr>
              <w:t>Nhân vật chính: Dế Mèn.</w:t>
            </w:r>
          </w:p>
          <w:p w:rsidR="008F7E56" w:rsidRDefault="008F7E56" w:rsidP="008F7E56">
            <w:pPr>
              <w:jc w:val="both"/>
              <w:rPr>
                <w:rFonts w:ascii="Times New Roman" w:hAnsi="Times New Roman"/>
                <w:sz w:val="28"/>
                <w:szCs w:val="28"/>
                <w:lang w:val="nl-NL"/>
              </w:rPr>
            </w:pPr>
          </w:p>
          <w:p w:rsidR="008F7E56" w:rsidRDefault="008F7E56" w:rsidP="008F7E56">
            <w:pPr>
              <w:jc w:val="both"/>
              <w:rPr>
                <w:rFonts w:ascii="Times New Roman" w:hAnsi="Times New Roman"/>
                <w:sz w:val="28"/>
                <w:szCs w:val="28"/>
                <w:lang w:val="nl-NL"/>
              </w:rPr>
            </w:pPr>
          </w:p>
          <w:p w:rsidR="00BF01AA" w:rsidRPr="008F7E56" w:rsidRDefault="00923EB5" w:rsidP="008F7E56">
            <w:pPr>
              <w:jc w:val="both"/>
              <w:rPr>
                <w:rFonts w:ascii="Times New Roman" w:hAnsi="Times New Roman"/>
                <w:sz w:val="28"/>
                <w:szCs w:val="28"/>
                <w:lang w:val="nl-NL"/>
              </w:rPr>
            </w:pPr>
            <w:r w:rsidRPr="00884151">
              <w:rPr>
                <w:rFonts w:ascii="Times New Roman" w:hAnsi="Times New Roman"/>
                <w:sz w:val="28"/>
                <w:szCs w:val="28"/>
                <w:lang w:val="nl-NL"/>
              </w:rPr>
              <w:t>-Ngôi kể: Thứ nhất</w:t>
            </w:r>
          </w:p>
          <w:p w:rsidR="00BF01AA" w:rsidRDefault="00BF01AA" w:rsidP="00DE7477">
            <w:pPr>
              <w:rPr>
                <w:rFonts w:ascii="Times New Roman" w:hAnsi="Times New Roman"/>
                <w:b/>
                <w:sz w:val="28"/>
                <w:szCs w:val="28"/>
                <w:lang w:val="nl-NL"/>
              </w:rPr>
            </w:pPr>
          </w:p>
          <w:p w:rsidR="00BF01AA" w:rsidRPr="00CF4ADE" w:rsidRDefault="00BF01AA" w:rsidP="00DE7477">
            <w:pPr>
              <w:rPr>
                <w:rFonts w:ascii="Times New Roman" w:hAnsi="Times New Roman"/>
                <w:b/>
                <w:sz w:val="28"/>
                <w:szCs w:val="28"/>
                <w:lang w:val="nl-NL"/>
              </w:rPr>
            </w:pPr>
          </w:p>
          <w:p w:rsidR="00096606" w:rsidRDefault="00096606" w:rsidP="00DE7477">
            <w:pPr>
              <w:rPr>
                <w:rFonts w:ascii="Times New Roman" w:hAnsi="Times New Roman"/>
                <w:b/>
                <w:sz w:val="28"/>
                <w:szCs w:val="28"/>
                <w:lang w:val="nl-NL"/>
              </w:rPr>
            </w:pPr>
          </w:p>
          <w:p w:rsidR="008F7E56" w:rsidRDefault="008F7E56" w:rsidP="00DE7477">
            <w:pPr>
              <w:rPr>
                <w:rFonts w:ascii="Times New Roman" w:hAnsi="Times New Roman"/>
                <w:b/>
                <w:sz w:val="28"/>
                <w:szCs w:val="28"/>
                <w:lang w:val="nl-NL"/>
              </w:rPr>
            </w:pPr>
          </w:p>
          <w:p w:rsidR="008F7E56" w:rsidRPr="00CF4ADE" w:rsidRDefault="008F7E56" w:rsidP="00DE7477">
            <w:pPr>
              <w:rPr>
                <w:rFonts w:ascii="Times New Roman" w:hAnsi="Times New Roman"/>
                <w:b/>
                <w:sz w:val="28"/>
                <w:szCs w:val="28"/>
                <w:lang w:val="nl-NL"/>
              </w:rPr>
            </w:pPr>
          </w:p>
          <w:p w:rsidR="00CF4ADE" w:rsidRDefault="00736ABD" w:rsidP="00CF4ADE">
            <w:pPr>
              <w:widowControl/>
              <w:spacing w:after="160" w:line="259" w:lineRule="auto"/>
              <w:contextualSpacing/>
              <w:rPr>
                <w:rFonts w:ascii="Times New Roman" w:hAnsi="Times New Roman"/>
                <w:b/>
                <w:sz w:val="28"/>
                <w:lang w:val="nl-NL"/>
              </w:rPr>
            </w:pPr>
            <w:r w:rsidRPr="00CF4ADE">
              <w:rPr>
                <w:rFonts w:ascii="Times New Roman" w:hAnsi="Times New Roman"/>
                <w:b/>
                <w:sz w:val="28"/>
                <w:lang w:val="nl-NL"/>
              </w:rPr>
              <w:t>II</w:t>
            </w:r>
            <w:r w:rsidR="00FC7859" w:rsidRPr="00CF4ADE">
              <w:rPr>
                <w:rFonts w:ascii="Times New Roman" w:hAnsi="Times New Roman"/>
                <w:b/>
                <w:i/>
                <w:sz w:val="28"/>
                <w:lang w:val="nl-NL"/>
              </w:rPr>
              <w:t>.</w:t>
            </w:r>
            <w:r w:rsidR="00CF4ADE" w:rsidRPr="00CF4ADE">
              <w:rPr>
                <w:b/>
                <w:lang w:val="nl-NL"/>
              </w:rPr>
              <w:t xml:space="preserve"> </w:t>
            </w:r>
            <w:r w:rsidR="00CF4ADE" w:rsidRPr="00CF4ADE">
              <w:rPr>
                <w:rFonts w:ascii="Times New Roman" w:hAnsi="Times New Roman"/>
                <w:b/>
                <w:sz w:val="28"/>
                <w:lang w:val="nl-NL"/>
              </w:rPr>
              <w:t>Khám phá văn bản</w:t>
            </w: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rFonts w:ascii="Times New Roman" w:hAnsi="Times New Roman"/>
                <w:b/>
                <w:sz w:val="28"/>
                <w:lang w:val="nl-NL"/>
              </w:rPr>
            </w:pPr>
          </w:p>
          <w:p w:rsidR="00803128" w:rsidRDefault="00803128" w:rsidP="00CF4ADE">
            <w:pPr>
              <w:widowControl/>
              <w:spacing w:after="160" w:line="259" w:lineRule="auto"/>
              <w:contextualSpacing/>
              <w:rPr>
                <w:lang w:val="nl-NL"/>
              </w:rPr>
            </w:pPr>
          </w:p>
          <w:p w:rsidR="00BF01AA" w:rsidRDefault="00BF01AA" w:rsidP="00CF4ADE">
            <w:pPr>
              <w:widowControl/>
              <w:spacing w:after="160" w:line="259" w:lineRule="auto"/>
              <w:contextualSpacing/>
              <w:rPr>
                <w:lang w:val="nl-NL"/>
              </w:rPr>
            </w:pPr>
          </w:p>
          <w:p w:rsidR="008F7E56" w:rsidRDefault="008F7E56" w:rsidP="00CF4ADE">
            <w:pPr>
              <w:widowControl/>
              <w:spacing w:after="160" w:line="259" w:lineRule="auto"/>
              <w:contextualSpacing/>
              <w:rPr>
                <w:lang w:val="nl-NL"/>
              </w:rPr>
            </w:pPr>
          </w:p>
          <w:p w:rsidR="008F7E56" w:rsidRDefault="008F7E56" w:rsidP="00CF4ADE">
            <w:pPr>
              <w:widowControl/>
              <w:spacing w:after="160" w:line="259" w:lineRule="auto"/>
              <w:contextualSpacing/>
              <w:rPr>
                <w:lang w:val="nl-NL"/>
              </w:rPr>
            </w:pPr>
          </w:p>
          <w:p w:rsidR="008F7E56" w:rsidRDefault="008F7E56" w:rsidP="00CF4ADE">
            <w:pPr>
              <w:widowControl/>
              <w:spacing w:after="160" w:line="259" w:lineRule="auto"/>
              <w:contextualSpacing/>
              <w:rPr>
                <w:lang w:val="nl-NL"/>
              </w:rPr>
            </w:pPr>
          </w:p>
          <w:p w:rsidR="008F7E56" w:rsidRDefault="008F7E56" w:rsidP="00CF4ADE">
            <w:pPr>
              <w:widowControl/>
              <w:spacing w:after="160" w:line="259" w:lineRule="auto"/>
              <w:contextualSpacing/>
              <w:rPr>
                <w:lang w:val="nl-NL"/>
              </w:rPr>
            </w:pPr>
          </w:p>
          <w:p w:rsidR="008F7E56" w:rsidRDefault="008F7E56" w:rsidP="00CF4ADE">
            <w:pPr>
              <w:widowControl/>
              <w:spacing w:after="160" w:line="259" w:lineRule="auto"/>
              <w:contextualSpacing/>
              <w:rPr>
                <w:lang w:val="nl-NL"/>
              </w:rPr>
            </w:pPr>
          </w:p>
          <w:p w:rsidR="008F7E56" w:rsidRDefault="008F7E56" w:rsidP="00CF4ADE">
            <w:pPr>
              <w:widowControl/>
              <w:spacing w:after="160" w:line="259" w:lineRule="auto"/>
              <w:contextualSpacing/>
              <w:rPr>
                <w:lang w:val="nl-NL"/>
              </w:rPr>
            </w:pPr>
          </w:p>
          <w:p w:rsidR="008F7E56" w:rsidRDefault="008F7E56" w:rsidP="00CF4ADE">
            <w:pPr>
              <w:widowControl/>
              <w:spacing w:after="160" w:line="259" w:lineRule="auto"/>
              <w:contextualSpacing/>
              <w:rPr>
                <w:lang w:val="nl-NL"/>
              </w:rPr>
            </w:pPr>
          </w:p>
          <w:p w:rsidR="00BF01AA" w:rsidRPr="00CF4ADE" w:rsidRDefault="00BF01AA" w:rsidP="00CF4ADE">
            <w:pPr>
              <w:widowControl/>
              <w:spacing w:after="160" w:line="259" w:lineRule="auto"/>
              <w:contextualSpacing/>
              <w:rPr>
                <w:lang w:val="nl-NL"/>
              </w:rPr>
            </w:pPr>
          </w:p>
          <w:p w:rsidR="00FC7859" w:rsidRPr="008B5398" w:rsidRDefault="00FC7859" w:rsidP="00DE7477">
            <w:pPr>
              <w:pStyle w:val="ListParagraph"/>
              <w:numPr>
                <w:ilvl w:val="0"/>
                <w:numId w:val="12"/>
              </w:numPr>
              <w:rPr>
                <w:rFonts w:ascii="Times New Roman" w:hAnsi="Times New Roman"/>
                <w:b/>
                <w:i/>
                <w:sz w:val="28"/>
              </w:rPr>
            </w:pPr>
            <w:bookmarkStart w:id="0" w:name="_GoBack"/>
            <w:r w:rsidRPr="008B5398">
              <w:rPr>
                <w:rFonts w:ascii="Times New Roman" w:hAnsi="Times New Roman"/>
                <w:b/>
                <w:i/>
                <w:sz w:val="28"/>
              </w:rPr>
              <w:t xml:space="preserve">Hình ảnh Dế </w:t>
            </w:r>
            <w:r w:rsidR="008B5398" w:rsidRPr="008B5398">
              <w:rPr>
                <w:rFonts w:ascii="Times New Roman" w:hAnsi="Times New Roman"/>
                <w:b/>
                <w:i/>
                <w:sz w:val="28"/>
              </w:rPr>
              <w:t>Mèn</w:t>
            </w:r>
          </w:p>
          <w:bookmarkEnd w:id="0"/>
          <w:p w:rsidR="00F7082B" w:rsidRDefault="00F7082B" w:rsidP="00DE7477">
            <w:pPr>
              <w:rPr>
                <w:b/>
                <w:i/>
                <w:sz w:val="28"/>
              </w:rPr>
            </w:pPr>
          </w:p>
          <w:p w:rsidR="00F7082B" w:rsidRDefault="00F7082B" w:rsidP="00DE7477">
            <w:pPr>
              <w:rPr>
                <w:b/>
                <w:i/>
                <w:sz w:val="28"/>
              </w:rPr>
            </w:pPr>
          </w:p>
          <w:p w:rsidR="00F7082B" w:rsidRDefault="00F7082B" w:rsidP="00DE7477">
            <w:pPr>
              <w:rPr>
                <w:b/>
                <w:i/>
                <w:sz w:val="28"/>
              </w:rPr>
            </w:pPr>
          </w:p>
          <w:p w:rsidR="00F7082B" w:rsidRDefault="00F7082B" w:rsidP="00DE7477">
            <w:pPr>
              <w:rPr>
                <w:b/>
                <w:i/>
                <w:sz w:val="28"/>
              </w:rPr>
            </w:pPr>
          </w:p>
          <w:p w:rsidR="00F7082B" w:rsidRDefault="00F7082B" w:rsidP="00DE7477">
            <w:pPr>
              <w:rPr>
                <w:b/>
                <w:i/>
                <w:sz w:val="28"/>
              </w:rPr>
            </w:pPr>
          </w:p>
          <w:p w:rsidR="00F7082B" w:rsidRDefault="00F7082B" w:rsidP="00DE7477">
            <w:pPr>
              <w:rPr>
                <w:b/>
                <w:i/>
                <w:sz w:val="28"/>
              </w:rPr>
            </w:pPr>
          </w:p>
          <w:p w:rsidR="00F7082B" w:rsidRDefault="00F7082B" w:rsidP="00DE7477">
            <w:pPr>
              <w:rPr>
                <w:b/>
                <w:i/>
                <w:sz w:val="28"/>
              </w:rPr>
            </w:pPr>
          </w:p>
          <w:p w:rsidR="00F7082B" w:rsidRDefault="00F7082B" w:rsidP="00DE7477">
            <w:pPr>
              <w:rPr>
                <w:b/>
                <w:i/>
                <w:sz w:val="28"/>
              </w:rPr>
            </w:pPr>
          </w:p>
          <w:p w:rsidR="00F7082B" w:rsidRDefault="00F7082B" w:rsidP="00DE7477">
            <w:pPr>
              <w:rPr>
                <w:b/>
                <w:i/>
                <w:sz w:val="28"/>
              </w:rPr>
            </w:pPr>
          </w:p>
          <w:p w:rsidR="00F7082B" w:rsidRDefault="00F7082B" w:rsidP="00DE7477">
            <w:pPr>
              <w:rPr>
                <w:b/>
                <w:i/>
                <w:sz w:val="28"/>
              </w:rPr>
            </w:pPr>
          </w:p>
          <w:p w:rsidR="00F7082B" w:rsidRDefault="00F7082B" w:rsidP="00DE7477">
            <w:pPr>
              <w:rPr>
                <w:b/>
                <w:i/>
                <w:sz w:val="28"/>
              </w:rPr>
            </w:pPr>
          </w:p>
          <w:p w:rsidR="00F7082B" w:rsidRDefault="00F7082B" w:rsidP="00DE7477">
            <w:pPr>
              <w:rPr>
                <w:b/>
                <w:i/>
                <w:sz w:val="28"/>
              </w:rPr>
            </w:pPr>
          </w:p>
          <w:p w:rsidR="00F7082B" w:rsidRDefault="00F7082B" w:rsidP="00DE7477">
            <w:pPr>
              <w:rPr>
                <w:b/>
                <w:i/>
                <w:sz w:val="28"/>
              </w:rPr>
            </w:pPr>
          </w:p>
          <w:p w:rsidR="00FC7859" w:rsidRPr="00FC7859" w:rsidRDefault="00FC7859" w:rsidP="00DE7477">
            <w:pPr>
              <w:rPr>
                <w:rFonts w:ascii="Times New Roman" w:hAnsi="Times New Roman"/>
                <w:b/>
                <w:i/>
                <w:sz w:val="28"/>
                <w:szCs w:val="28"/>
                <w:u w:val="single"/>
              </w:rPr>
            </w:pPr>
            <w:r w:rsidRPr="00FC7859">
              <w:rPr>
                <w:rFonts w:ascii="Times New Roman" w:hAnsi="Times New Roman"/>
                <w:b/>
                <w:i/>
                <w:sz w:val="28"/>
                <w:szCs w:val="28"/>
                <w:u w:val="single"/>
              </w:rPr>
              <w:t>*Ngoại hình</w:t>
            </w:r>
          </w:p>
          <w:p w:rsidR="00FC7859" w:rsidRPr="00FC7859" w:rsidRDefault="00FC7859" w:rsidP="00DE7477">
            <w:pPr>
              <w:rPr>
                <w:rFonts w:ascii="Times New Roman" w:hAnsi="Times New Roman"/>
                <w:b/>
                <w:i/>
                <w:sz w:val="28"/>
                <w:szCs w:val="28"/>
                <w:u w:val="single"/>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sz w:val="28"/>
                <w:szCs w:val="28"/>
              </w:rPr>
            </w:pPr>
          </w:p>
          <w:p w:rsidR="00FC7859" w:rsidRPr="00FC7859" w:rsidRDefault="00FC7859" w:rsidP="00DE7477">
            <w:pPr>
              <w:rPr>
                <w:rFonts w:ascii="Times New Roman" w:hAnsi="Times New Roman"/>
                <w:sz w:val="28"/>
                <w:szCs w:val="28"/>
              </w:rPr>
            </w:pPr>
          </w:p>
          <w:p w:rsidR="00FC7859" w:rsidRDefault="00FC7859"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BF01AA" w:rsidRDefault="00BF01AA" w:rsidP="00DE7477">
            <w:pPr>
              <w:rPr>
                <w:rFonts w:ascii="Times New Roman" w:hAnsi="Times New Roman"/>
                <w:sz w:val="28"/>
                <w:szCs w:val="28"/>
              </w:rPr>
            </w:pPr>
          </w:p>
          <w:p w:rsidR="00F7082B" w:rsidRPr="00FC7859" w:rsidRDefault="00F7082B" w:rsidP="00DE7477">
            <w:pPr>
              <w:rPr>
                <w:rFonts w:ascii="Times New Roman" w:hAnsi="Times New Roman"/>
                <w:sz w:val="28"/>
                <w:szCs w:val="28"/>
              </w:rPr>
            </w:pPr>
          </w:p>
          <w:p w:rsidR="00FC7859" w:rsidRPr="00FC7859" w:rsidRDefault="00FC7859" w:rsidP="00DE7477">
            <w:pPr>
              <w:jc w:val="both"/>
              <w:rPr>
                <w:rFonts w:ascii="Times New Roman" w:hAnsi="Times New Roman"/>
                <w:sz w:val="28"/>
                <w:szCs w:val="28"/>
              </w:rPr>
            </w:pPr>
            <w:r w:rsidRPr="00FC7859">
              <w:rPr>
                <w:rFonts w:ascii="Times New Roman" w:hAnsi="Times New Roman"/>
                <w:sz w:val="28"/>
                <w:szCs w:val="28"/>
              </w:rPr>
              <w:t>Chàng Dế thanh niên có vẻ đẹp cường tráng, rất khoẻ mạnh, tự tin, yêu đời.</w:t>
            </w: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Default="00FC7859" w:rsidP="00DE7477">
            <w:pPr>
              <w:rPr>
                <w:rFonts w:ascii="Times New Roman" w:hAnsi="Times New Roman"/>
                <w:b/>
                <w:i/>
                <w:sz w:val="28"/>
                <w:szCs w:val="28"/>
              </w:rPr>
            </w:pPr>
          </w:p>
          <w:p w:rsidR="00BF01AA" w:rsidRPr="00FC7859" w:rsidRDefault="00BF01AA"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u w:val="single"/>
              </w:rPr>
            </w:pPr>
          </w:p>
          <w:p w:rsidR="00FC7859" w:rsidRPr="00FC7859" w:rsidRDefault="00FC7859" w:rsidP="00DE7477">
            <w:pPr>
              <w:rPr>
                <w:rFonts w:ascii="Times New Roman" w:hAnsi="Times New Roman"/>
                <w:b/>
                <w:i/>
                <w:sz w:val="28"/>
                <w:szCs w:val="28"/>
                <w:u w:val="single"/>
              </w:rPr>
            </w:pPr>
          </w:p>
          <w:p w:rsidR="00FC7859" w:rsidRPr="00FC7859" w:rsidRDefault="00FC7859" w:rsidP="00DE7477">
            <w:pPr>
              <w:rPr>
                <w:rFonts w:ascii="Times New Roman" w:hAnsi="Times New Roman"/>
                <w:sz w:val="28"/>
                <w:szCs w:val="28"/>
                <w:u w:val="single"/>
                <w:lang w:val="nl-NL"/>
              </w:rPr>
            </w:pPr>
            <w:r w:rsidRPr="00FC7859">
              <w:rPr>
                <w:rFonts w:ascii="Times New Roman" w:hAnsi="Times New Roman"/>
                <w:b/>
                <w:bCs/>
                <w:sz w:val="28"/>
                <w:szCs w:val="28"/>
                <w:u w:val="single"/>
                <w:lang w:val="nl-NL"/>
              </w:rPr>
              <w:t xml:space="preserve">* </w:t>
            </w:r>
            <w:r w:rsidRPr="00FC7859">
              <w:rPr>
                <w:rFonts w:ascii="Times New Roman" w:hAnsi="Times New Roman"/>
                <w:b/>
                <w:bCs/>
                <w:i/>
                <w:sz w:val="28"/>
                <w:szCs w:val="28"/>
                <w:u w:val="single"/>
                <w:lang w:val="nl-NL"/>
              </w:rPr>
              <w:t>Hành động:</w:t>
            </w:r>
          </w:p>
          <w:p w:rsidR="00FC7859" w:rsidRPr="00FC7859" w:rsidRDefault="00FC7859" w:rsidP="00DE7477">
            <w:pPr>
              <w:rPr>
                <w:rFonts w:ascii="Times New Roman" w:hAnsi="Times New Roman"/>
                <w:b/>
                <w:i/>
                <w:sz w:val="28"/>
                <w:szCs w:val="28"/>
                <w:u w:val="single"/>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Default="00FC7859" w:rsidP="00DE7477">
            <w:pPr>
              <w:rPr>
                <w:rFonts w:ascii="Times New Roman" w:hAnsi="Times New Roman"/>
                <w:b/>
                <w:i/>
                <w:sz w:val="28"/>
                <w:szCs w:val="28"/>
              </w:rPr>
            </w:pPr>
          </w:p>
          <w:p w:rsidR="00BF01AA" w:rsidRDefault="00BF01AA" w:rsidP="00DE7477">
            <w:pPr>
              <w:rPr>
                <w:rFonts w:ascii="Times New Roman" w:hAnsi="Times New Roman"/>
                <w:b/>
                <w:i/>
                <w:sz w:val="28"/>
                <w:szCs w:val="28"/>
              </w:rPr>
            </w:pPr>
          </w:p>
          <w:p w:rsidR="00BF01AA" w:rsidRDefault="00BF01AA" w:rsidP="00DE7477">
            <w:pPr>
              <w:rPr>
                <w:rFonts w:ascii="Times New Roman" w:hAnsi="Times New Roman"/>
                <w:b/>
                <w:i/>
                <w:sz w:val="28"/>
                <w:szCs w:val="28"/>
              </w:rPr>
            </w:pPr>
          </w:p>
          <w:p w:rsidR="00BF01AA" w:rsidRDefault="00BF01AA" w:rsidP="00DE7477">
            <w:pPr>
              <w:rPr>
                <w:rFonts w:ascii="Times New Roman" w:hAnsi="Times New Roman"/>
                <w:b/>
                <w:i/>
                <w:sz w:val="28"/>
                <w:szCs w:val="28"/>
              </w:rPr>
            </w:pPr>
          </w:p>
          <w:p w:rsidR="00BF01AA" w:rsidRDefault="00BF01AA" w:rsidP="00DE7477">
            <w:pPr>
              <w:rPr>
                <w:rFonts w:ascii="Times New Roman" w:hAnsi="Times New Roman"/>
                <w:b/>
                <w:i/>
                <w:sz w:val="28"/>
                <w:szCs w:val="28"/>
              </w:rPr>
            </w:pPr>
          </w:p>
          <w:p w:rsidR="00BF01AA" w:rsidRDefault="00BF01AA" w:rsidP="00DE7477">
            <w:pPr>
              <w:rPr>
                <w:rFonts w:ascii="Times New Roman" w:hAnsi="Times New Roman"/>
                <w:b/>
                <w:i/>
                <w:sz w:val="28"/>
                <w:szCs w:val="28"/>
              </w:rPr>
            </w:pPr>
          </w:p>
          <w:p w:rsidR="00BF01AA" w:rsidRDefault="00BF01AA" w:rsidP="00DE7477">
            <w:pPr>
              <w:rPr>
                <w:rFonts w:ascii="Times New Roman" w:hAnsi="Times New Roman"/>
                <w:b/>
                <w:i/>
                <w:sz w:val="28"/>
                <w:szCs w:val="28"/>
              </w:rPr>
            </w:pPr>
          </w:p>
          <w:p w:rsidR="00BF01AA" w:rsidRDefault="00BF01AA" w:rsidP="00DE7477">
            <w:pPr>
              <w:rPr>
                <w:rFonts w:ascii="Times New Roman" w:hAnsi="Times New Roman"/>
                <w:b/>
                <w:i/>
                <w:sz w:val="28"/>
                <w:szCs w:val="28"/>
              </w:rPr>
            </w:pPr>
          </w:p>
          <w:p w:rsidR="00BF01AA" w:rsidRDefault="00BF01AA" w:rsidP="00DE7477">
            <w:pPr>
              <w:rPr>
                <w:rFonts w:ascii="Times New Roman" w:hAnsi="Times New Roman"/>
                <w:b/>
                <w:i/>
                <w:sz w:val="28"/>
                <w:szCs w:val="28"/>
              </w:rPr>
            </w:pPr>
          </w:p>
          <w:p w:rsidR="00BF01AA" w:rsidRDefault="00BF01AA" w:rsidP="00DE7477">
            <w:pPr>
              <w:rPr>
                <w:rFonts w:ascii="Times New Roman" w:hAnsi="Times New Roman"/>
                <w:b/>
                <w:i/>
                <w:sz w:val="28"/>
                <w:szCs w:val="28"/>
              </w:rPr>
            </w:pPr>
          </w:p>
          <w:p w:rsidR="00BF01AA" w:rsidRDefault="00BF01AA" w:rsidP="00DE7477">
            <w:pPr>
              <w:rPr>
                <w:rFonts w:ascii="Times New Roman" w:hAnsi="Times New Roman"/>
                <w:b/>
                <w:i/>
                <w:sz w:val="28"/>
                <w:szCs w:val="28"/>
              </w:rPr>
            </w:pPr>
          </w:p>
          <w:p w:rsidR="00BF01AA" w:rsidRPr="00FC7859" w:rsidRDefault="00BF01AA" w:rsidP="00DE7477">
            <w:pPr>
              <w:rPr>
                <w:rFonts w:ascii="Times New Roman" w:hAnsi="Times New Roman"/>
                <w:b/>
                <w:i/>
                <w:sz w:val="28"/>
                <w:szCs w:val="28"/>
              </w:rPr>
            </w:pPr>
          </w:p>
          <w:p w:rsidR="00FC7859" w:rsidRDefault="00FC7859" w:rsidP="00DE7477">
            <w:pPr>
              <w:rPr>
                <w:rFonts w:ascii="Times New Roman" w:hAnsi="Times New Roman"/>
                <w:b/>
                <w:i/>
                <w:sz w:val="28"/>
                <w:szCs w:val="28"/>
              </w:rPr>
            </w:pPr>
          </w:p>
          <w:p w:rsidR="00F7082B" w:rsidRDefault="00F7082B" w:rsidP="00DE7477">
            <w:pPr>
              <w:rPr>
                <w:rFonts w:ascii="Times New Roman" w:hAnsi="Times New Roman"/>
                <w:b/>
                <w:i/>
                <w:sz w:val="28"/>
                <w:szCs w:val="28"/>
              </w:rPr>
            </w:pPr>
          </w:p>
          <w:p w:rsidR="00F7082B" w:rsidRPr="00FC7859" w:rsidRDefault="00F7082B" w:rsidP="00DE7477">
            <w:pPr>
              <w:rPr>
                <w:rFonts w:ascii="Times New Roman" w:hAnsi="Times New Roman"/>
                <w:b/>
                <w:i/>
                <w:sz w:val="28"/>
                <w:szCs w:val="28"/>
              </w:rPr>
            </w:pPr>
          </w:p>
          <w:p w:rsidR="00FC7859" w:rsidRPr="00FC7859" w:rsidRDefault="00FC7859" w:rsidP="00DE7477">
            <w:pPr>
              <w:rPr>
                <w:rFonts w:ascii="Times New Roman" w:hAnsi="Times New Roman"/>
                <w:b/>
                <w:i/>
                <w:sz w:val="28"/>
                <w:szCs w:val="28"/>
              </w:rPr>
            </w:pPr>
          </w:p>
          <w:p w:rsidR="00FC7859" w:rsidRPr="00FC7859" w:rsidRDefault="00FC7859" w:rsidP="00DE7477">
            <w:pPr>
              <w:jc w:val="both"/>
              <w:rPr>
                <w:rFonts w:ascii="Times New Roman" w:hAnsi="Times New Roman"/>
                <w:sz w:val="28"/>
                <w:szCs w:val="28"/>
              </w:rPr>
            </w:pPr>
            <w:r w:rsidRPr="00FC7859">
              <w:rPr>
                <w:rFonts w:ascii="Times New Roman" w:hAnsi="Times New Roman"/>
                <w:sz w:val="28"/>
                <w:szCs w:val="28"/>
              </w:rPr>
              <w:t>Kiêu căng, tự phụ, hợm hĩnh, không tự biết mình.</w:t>
            </w:r>
          </w:p>
          <w:p w:rsidR="00FC7859" w:rsidRPr="00FC7859" w:rsidRDefault="00FC7859" w:rsidP="00DE7477">
            <w:pPr>
              <w:jc w:val="both"/>
              <w:rPr>
                <w:rFonts w:ascii="Times New Roman" w:hAnsi="Times New Roman"/>
                <w:sz w:val="28"/>
                <w:szCs w:val="28"/>
              </w:rPr>
            </w:pPr>
          </w:p>
          <w:p w:rsidR="00FC7859" w:rsidRDefault="00FC7859"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Default="0078138D" w:rsidP="00DE7477">
            <w:pPr>
              <w:rPr>
                <w:rFonts w:ascii="Times New Roman" w:hAnsi="Times New Roman"/>
                <w:b/>
                <w:i/>
                <w:sz w:val="28"/>
                <w:szCs w:val="28"/>
              </w:rPr>
            </w:pPr>
          </w:p>
          <w:p w:rsidR="0078138D" w:rsidRPr="00884151" w:rsidRDefault="0078138D" w:rsidP="00DE7477">
            <w:pPr>
              <w:rPr>
                <w:rFonts w:ascii="Times New Roman" w:hAnsi="Times New Roman"/>
                <w:b/>
                <w:i/>
                <w:sz w:val="28"/>
                <w:szCs w:val="28"/>
                <w:lang w:val="nl-NL"/>
              </w:rPr>
            </w:pPr>
            <w:r w:rsidRPr="00884151">
              <w:rPr>
                <w:rFonts w:ascii="Times New Roman" w:hAnsi="Times New Roman"/>
                <w:b/>
                <w:i/>
                <w:sz w:val="28"/>
                <w:szCs w:val="28"/>
                <w:lang w:val="nl-NL"/>
              </w:rPr>
              <w:t>2. Dế Mèn trêu chị Cố</w:t>
            </w:r>
            <w:r w:rsidR="00740F1A">
              <w:rPr>
                <w:rFonts w:ascii="Times New Roman" w:hAnsi="Times New Roman"/>
                <w:b/>
                <w:i/>
                <w:sz w:val="28"/>
                <w:szCs w:val="28"/>
                <w:lang w:val="nl-NL"/>
              </w:rPr>
              <w:t xml:space="preserve">c gây ra </w:t>
            </w:r>
            <w:r w:rsidRPr="00884151">
              <w:rPr>
                <w:rFonts w:ascii="Times New Roman" w:hAnsi="Times New Roman"/>
                <w:b/>
                <w:i/>
                <w:sz w:val="28"/>
                <w:szCs w:val="28"/>
                <w:lang w:val="nl-NL"/>
              </w:rPr>
              <w:t>cái chết cho Dế Choắt</w:t>
            </w:r>
          </w:p>
          <w:p w:rsidR="0078138D" w:rsidRPr="00884151" w:rsidRDefault="0078138D" w:rsidP="00DE7477">
            <w:pPr>
              <w:jc w:val="both"/>
              <w:rPr>
                <w:rFonts w:ascii="Times New Roman" w:hAnsi="Times New Roman"/>
                <w:b/>
                <w:i/>
                <w:sz w:val="28"/>
                <w:szCs w:val="28"/>
                <w:lang w:val="nl-NL"/>
              </w:rPr>
            </w:pPr>
          </w:p>
          <w:p w:rsidR="0078138D" w:rsidRPr="00884151" w:rsidRDefault="0078138D" w:rsidP="00DE7477">
            <w:pPr>
              <w:jc w:val="both"/>
              <w:rPr>
                <w:rFonts w:ascii="Times New Roman" w:hAnsi="Times New Roman"/>
                <w:b/>
                <w:i/>
                <w:sz w:val="28"/>
                <w:szCs w:val="28"/>
                <w:lang w:val="nl-NL"/>
              </w:rPr>
            </w:pPr>
          </w:p>
          <w:p w:rsidR="0078138D" w:rsidRPr="00884151" w:rsidRDefault="0078138D" w:rsidP="00DE7477">
            <w:pPr>
              <w:jc w:val="both"/>
              <w:rPr>
                <w:rFonts w:ascii="Times New Roman" w:hAnsi="Times New Roman"/>
                <w:b/>
                <w:i/>
                <w:sz w:val="28"/>
                <w:szCs w:val="28"/>
                <w:lang w:val="nl-NL"/>
              </w:rPr>
            </w:pPr>
          </w:p>
          <w:p w:rsidR="0078138D" w:rsidRPr="00884151" w:rsidRDefault="0078138D" w:rsidP="00DE7477">
            <w:pPr>
              <w:jc w:val="both"/>
              <w:rPr>
                <w:rFonts w:ascii="Times New Roman" w:hAnsi="Times New Roman"/>
                <w:b/>
                <w:i/>
                <w:sz w:val="28"/>
                <w:szCs w:val="28"/>
                <w:lang w:val="nl-NL"/>
              </w:rPr>
            </w:pPr>
          </w:p>
          <w:p w:rsidR="0078138D" w:rsidRPr="00884151" w:rsidRDefault="0078138D" w:rsidP="00DE7477">
            <w:pPr>
              <w:jc w:val="both"/>
              <w:rPr>
                <w:rFonts w:ascii="Times New Roman" w:hAnsi="Times New Roman"/>
                <w:b/>
                <w:i/>
                <w:sz w:val="28"/>
                <w:szCs w:val="28"/>
                <w:lang w:val="nl-NL"/>
              </w:rPr>
            </w:pPr>
          </w:p>
          <w:p w:rsidR="0078138D" w:rsidRPr="00884151" w:rsidRDefault="0078138D" w:rsidP="00DE7477">
            <w:pPr>
              <w:jc w:val="both"/>
              <w:rPr>
                <w:rFonts w:ascii="Times New Roman" w:hAnsi="Times New Roman"/>
                <w:iCs/>
                <w:sz w:val="28"/>
                <w:szCs w:val="28"/>
                <w:u w:val="single"/>
                <w:lang w:val="nl-NL"/>
              </w:rPr>
            </w:pPr>
            <w:r w:rsidRPr="00884151">
              <w:rPr>
                <w:rFonts w:ascii="Times New Roman" w:hAnsi="Times New Roman"/>
                <w:iCs/>
                <w:sz w:val="28"/>
                <w:szCs w:val="28"/>
                <w:u w:val="single"/>
                <w:lang w:val="nl-NL"/>
              </w:rPr>
              <w:t xml:space="preserve">a. Hình ảnh của Dế Choắt qua cái nhìn của Dế Mèn </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Như gã nghiện thuốc phiện.</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xml:space="preserve">+ Cánh ngắn ngủn, râu một </w:t>
            </w:r>
            <w:r w:rsidRPr="00884151">
              <w:rPr>
                <w:rFonts w:ascii="Times New Roman" w:hAnsi="Times New Roman"/>
                <w:sz w:val="28"/>
                <w:szCs w:val="28"/>
                <w:lang w:val="nl-NL"/>
              </w:rPr>
              <w:lastRenderedPageBreak/>
              <w:t>mẩu, mặt mũi ngẩn ngơ.</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Hôi như cú mèo.</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Có lớn mà không có khôn.</w:t>
            </w:r>
          </w:p>
          <w:p w:rsidR="0078138D" w:rsidRPr="00884151" w:rsidRDefault="0078138D" w:rsidP="00DE7477">
            <w:pPr>
              <w:jc w:val="both"/>
              <w:rPr>
                <w:rFonts w:ascii="Times New Roman" w:hAnsi="Times New Roman"/>
                <w:sz w:val="28"/>
                <w:szCs w:val="28"/>
                <w:lang w:val="nl-NL"/>
              </w:rPr>
            </w:pPr>
          </w:p>
          <w:p w:rsidR="0078138D" w:rsidRPr="00884151" w:rsidRDefault="0078138D" w:rsidP="00DE7477">
            <w:pPr>
              <w:jc w:val="both"/>
              <w:rPr>
                <w:rFonts w:ascii="Times New Roman" w:hAnsi="Times New Roman"/>
                <w:sz w:val="28"/>
                <w:szCs w:val="28"/>
                <w:lang w:val="nl-NL"/>
              </w:rPr>
            </w:pPr>
          </w:p>
          <w:p w:rsidR="0078138D" w:rsidRDefault="0078138D" w:rsidP="00DE7477">
            <w:pPr>
              <w:jc w:val="both"/>
              <w:rPr>
                <w:rFonts w:ascii="Times New Roman" w:hAnsi="Times New Roman"/>
                <w:sz w:val="28"/>
                <w:szCs w:val="28"/>
                <w:lang w:val="nl-NL"/>
              </w:rPr>
            </w:pPr>
          </w:p>
          <w:p w:rsidR="003B59D6" w:rsidRDefault="003B59D6" w:rsidP="00DE7477">
            <w:pPr>
              <w:jc w:val="both"/>
              <w:rPr>
                <w:rFonts w:ascii="Times New Roman" w:hAnsi="Times New Roman"/>
                <w:sz w:val="28"/>
                <w:szCs w:val="28"/>
                <w:lang w:val="nl-NL"/>
              </w:rPr>
            </w:pPr>
          </w:p>
          <w:p w:rsidR="003B59D6" w:rsidRDefault="003B59D6" w:rsidP="00DE7477">
            <w:pPr>
              <w:jc w:val="both"/>
              <w:rPr>
                <w:rFonts w:ascii="Times New Roman" w:hAnsi="Times New Roman"/>
                <w:sz w:val="28"/>
                <w:szCs w:val="28"/>
                <w:lang w:val="nl-NL"/>
              </w:rPr>
            </w:pPr>
          </w:p>
          <w:p w:rsidR="003B59D6" w:rsidRDefault="003B59D6" w:rsidP="00DE7477">
            <w:pPr>
              <w:jc w:val="both"/>
              <w:rPr>
                <w:rFonts w:ascii="Times New Roman" w:hAnsi="Times New Roman"/>
                <w:sz w:val="28"/>
                <w:szCs w:val="28"/>
                <w:lang w:val="nl-NL"/>
              </w:rPr>
            </w:pPr>
          </w:p>
          <w:p w:rsidR="00BF01AA" w:rsidRDefault="00BF01AA" w:rsidP="00DE7477">
            <w:pPr>
              <w:jc w:val="both"/>
              <w:rPr>
                <w:rFonts w:ascii="Times New Roman" w:hAnsi="Times New Roman"/>
                <w:sz w:val="28"/>
                <w:szCs w:val="28"/>
                <w:lang w:val="nl-NL"/>
              </w:rPr>
            </w:pPr>
          </w:p>
          <w:p w:rsidR="00BF01AA" w:rsidRDefault="00BF01AA" w:rsidP="00DE7477">
            <w:pPr>
              <w:jc w:val="both"/>
              <w:rPr>
                <w:rFonts w:ascii="Times New Roman" w:hAnsi="Times New Roman"/>
                <w:sz w:val="28"/>
                <w:szCs w:val="28"/>
                <w:lang w:val="nl-NL"/>
              </w:rPr>
            </w:pPr>
          </w:p>
          <w:p w:rsidR="00BF01AA" w:rsidRDefault="00BF01AA" w:rsidP="00DE7477">
            <w:pPr>
              <w:jc w:val="both"/>
              <w:rPr>
                <w:rFonts w:ascii="Times New Roman" w:hAnsi="Times New Roman"/>
                <w:sz w:val="28"/>
                <w:szCs w:val="28"/>
                <w:lang w:val="nl-NL"/>
              </w:rPr>
            </w:pPr>
          </w:p>
          <w:p w:rsidR="00BF01AA" w:rsidRDefault="00BF01AA" w:rsidP="00DE7477">
            <w:pPr>
              <w:jc w:val="both"/>
              <w:rPr>
                <w:rFonts w:ascii="Times New Roman" w:hAnsi="Times New Roman"/>
                <w:sz w:val="28"/>
                <w:szCs w:val="28"/>
                <w:lang w:val="nl-NL"/>
              </w:rPr>
            </w:pPr>
          </w:p>
          <w:p w:rsidR="003B59D6" w:rsidRPr="00884151" w:rsidRDefault="003B59D6" w:rsidP="00DE7477">
            <w:pPr>
              <w:jc w:val="both"/>
              <w:rPr>
                <w:rFonts w:ascii="Times New Roman" w:hAnsi="Times New Roman"/>
                <w:sz w:val="28"/>
                <w:szCs w:val="28"/>
                <w:lang w:val="nl-NL"/>
              </w:rPr>
            </w:pP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Cách xưng hô: gọi “chú mày”</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DC rất yếu ớt, xấu xí, lười nhác, đáng khinh.</w:t>
            </w:r>
          </w:p>
          <w:p w:rsidR="0078138D" w:rsidRPr="00884151" w:rsidRDefault="0078138D" w:rsidP="00DE7477">
            <w:pPr>
              <w:jc w:val="both"/>
              <w:rPr>
                <w:rFonts w:ascii="Times New Roman" w:hAnsi="Times New Roman"/>
                <w:sz w:val="28"/>
                <w:szCs w:val="28"/>
                <w:lang w:val="nl-NL"/>
              </w:rPr>
            </w:pPr>
            <w:r w:rsidRPr="00A14E1D">
              <w:rPr>
                <w:rFonts w:ascii="Times New Roman" w:hAnsi="Times New Roman"/>
                <w:sz w:val="28"/>
                <w:szCs w:val="28"/>
                <w:lang w:val="nl-NL"/>
              </w:rPr>
              <w:sym w:font="Wingdings" w:char="F0E8"/>
            </w:r>
            <w:r w:rsidRPr="00884151">
              <w:rPr>
                <w:rFonts w:ascii="Times New Roman" w:hAnsi="Times New Roman"/>
                <w:sz w:val="28"/>
                <w:szCs w:val="28"/>
                <w:lang w:val="nl-NL"/>
              </w:rPr>
              <w:t xml:space="preserve"> DM tỏ th</w:t>
            </w:r>
            <w:r>
              <w:rPr>
                <w:rFonts w:ascii="Times New Roman" w:hAnsi="Times New Roman"/>
                <w:sz w:val="28"/>
                <w:szCs w:val="28"/>
                <w:lang w:val="nl-NL"/>
              </w:rPr>
              <w:t xml:space="preserve">ái độ, chê bai, trịch thượng, </w:t>
            </w:r>
            <w:r w:rsidRPr="00884151">
              <w:rPr>
                <w:rFonts w:ascii="Times New Roman" w:hAnsi="Times New Roman"/>
                <w:sz w:val="28"/>
                <w:szCs w:val="28"/>
                <w:lang w:val="nl-NL"/>
              </w:rPr>
              <w:t>kẻ cả coi thường Dế Choắt.</w:t>
            </w:r>
          </w:p>
          <w:p w:rsidR="0078138D" w:rsidRPr="00884151" w:rsidRDefault="0078138D" w:rsidP="00DE7477">
            <w:pPr>
              <w:jc w:val="both"/>
              <w:rPr>
                <w:rFonts w:ascii="Times New Roman" w:hAnsi="Times New Roman"/>
                <w:sz w:val="28"/>
                <w:szCs w:val="28"/>
                <w:lang w:val="nl-NL"/>
              </w:rPr>
            </w:pPr>
          </w:p>
          <w:p w:rsidR="0078138D" w:rsidRPr="00884151" w:rsidRDefault="0078138D" w:rsidP="00DE7477">
            <w:pPr>
              <w:jc w:val="both"/>
              <w:rPr>
                <w:rFonts w:ascii="Times New Roman" w:hAnsi="Times New Roman"/>
                <w:sz w:val="28"/>
                <w:szCs w:val="28"/>
                <w:lang w:val="nl-NL"/>
              </w:rPr>
            </w:pPr>
          </w:p>
          <w:p w:rsidR="0078138D" w:rsidRPr="00884151" w:rsidRDefault="0078138D" w:rsidP="00DE7477">
            <w:pPr>
              <w:jc w:val="both"/>
              <w:rPr>
                <w:rFonts w:ascii="Times New Roman" w:hAnsi="Times New Roman"/>
                <w:sz w:val="28"/>
                <w:szCs w:val="28"/>
                <w:lang w:val="nl-NL"/>
              </w:rPr>
            </w:pP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w:t>
            </w:r>
            <w:r w:rsidRPr="00884151">
              <w:rPr>
                <w:rFonts w:ascii="Times New Roman" w:hAnsi="Times New Roman"/>
                <w:sz w:val="28"/>
                <w:szCs w:val="28"/>
                <w:lang w:val="vi-VN"/>
              </w:rPr>
              <w:t xml:space="preserve"> Dế Mèn k</w:t>
            </w:r>
            <w:r w:rsidRPr="00884151">
              <w:rPr>
                <w:rFonts w:ascii="Times New Roman" w:hAnsi="Times New Roman"/>
                <w:sz w:val="28"/>
                <w:szCs w:val="28"/>
                <w:lang w:val="nl-NL"/>
              </w:rPr>
              <w:t>hông giúp đỡ Dế choắt đào hang sâu</w:t>
            </w:r>
          </w:p>
          <w:p w:rsidR="0078138D" w:rsidRPr="00884151" w:rsidRDefault="0078138D" w:rsidP="00DE7477">
            <w:pPr>
              <w:jc w:val="both"/>
              <w:rPr>
                <w:rFonts w:ascii="Times New Roman" w:hAnsi="Times New Roman"/>
                <w:sz w:val="28"/>
                <w:szCs w:val="28"/>
                <w:lang w:val="nl-NL"/>
              </w:rPr>
            </w:pPr>
            <w:r w:rsidRPr="00A14E1D">
              <w:rPr>
                <w:rFonts w:ascii="Times New Roman" w:hAnsi="Times New Roman"/>
                <w:sz w:val="28"/>
                <w:szCs w:val="28"/>
                <w:lang w:val="nl-NL"/>
              </w:rPr>
              <w:sym w:font="Wingdings" w:char="F0E8"/>
            </w:r>
            <w:r w:rsidRPr="00884151">
              <w:rPr>
                <w:rFonts w:ascii="Times New Roman" w:hAnsi="Times New Roman"/>
                <w:sz w:val="28"/>
                <w:szCs w:val="28"/>
                <w:lang w:val="nl-NL"/>
              </w:rPr>
              <w:t xml:space="preserve"> Không sống chan hòa ; ích kỉ, hẹp hòi ; Vô tình, thờ ơ, không rung động, lạnh lùng trước hoàn cảnh khốn khó của đồng loại.</w:t>
            </w:r>
          </w:p>
          <w:p w:rsidR="00BF01AA" w:rsidRDefault="00BF01AA" w:rsidP="00DE7477">
            <w:pPr>
              <w:jc w:val="both"/>
              <w:rPr>
                <w:rFonts w:ascii="Times New Roman" w:hAnsi="Times New Roman"/>
                <w:iCs/>
                <w:sz w:val="28"/>
                <w:szCs w:val="28"/>
                <w:u w:val="single"/>
                <w:lang w:val="nl-NL"/>
              </w:rPr>
            </w:pPr>
          </w:p>
          <w:p w:rsidR="00BF01AA" w:rsidRDefault="00BF01AA" w:rsidP="00DE7477">
            <w:pPr>
              <w:jc w:val="both"/>
              <w:rPr>
                <w:rFonts w:ascii="Times New Roman" w:hAnsi="Times New Roman"/>
                <w:iCs/>
                <w:sz w:val="28"/>
                <w:szCs w:val="28"/>
                <w:u w:val="single"/>
                <w:lang w:val="nl-NL"/>
              </w:rPr>
            </w:pPr>
          </w:p>
          <w:p w:rsidR="00BF01AA" w:rsidRDefault="00BF01AA" w:rsidP="00DE7477">
            <w:pPr>
              <w:jc w:val="both"/>
              <w:rPr>
                <w:rFonts w:ascii="Times New Roman" w:hAnsi="Times New Roman"/>
                <w:iCs/>
                <w:sz w:val="28"/>
                <w:szCs w:val="28"/>
                <w:u w:val="single"/>
                <w:lang w:val="nl-NL"/>
              </w:rPr>
            </w:pPr>
          </w:p>
          <w:p w:rsidR="00BF01AA" w:rsidRDefault="00BF01AA" w:rsidP="00DE7477">
            <w:pPr>
              <w:jc w:val="both"/>
              <w:rPr>
                <w:rFonts w:ascii="Times New Roman" w:hAnsi="Times New Roman"/>
                <w:iCs/>
                <w:sz w:val="28"/>
                <w:szCs w:val="28"/>
                <w:u w:val="single"/>
                <w:lang w:val="nl-NL"/>
              </w:rPr>
            </w:pPr>
          </w:p>
          <w:p w:rsidR="00BF01AA" w:rsidRDefault="00BF01AA" w:rsidP="00DE7477">
            <w:pPr>
              <w:jc w:val="both"/>
              <w:rPr>
                <w:rFonts w:ascii="Times New Roman" w:hAnsi="Times New Roman"/>
                <w:iCs/>
                <w:sz w:val="28"/>
                <w:szCs w:val="28"/>
                <w:u w:val="single"/>
                <w:lang w:val="nl-NL"/>
              </w:rPr>
            </w:pPr>
          </w:p>
          <w:p w:rsidR="00BF01AA" w:rsidRDefault="00BF01AA" w:rsidP="00DE7477">
            <w:pPr>
              <w:jc w:val="both"/>
              <w:rPr>
                <w:rFonts w:ascii="Times New Roman" w:hAnsi="Times New Roman"/>
                <w:iCs/>
                <w:sz w:val="28"/>
                <w:szCs w:val="28"/>
                <w:u w:val="single"/>
                <w:lang w:val="nl-NL"/>
              </w:rPr>
            </w:pPr>
          </w:p>
          <w:p w:rsidR="00BF01AA" w:rsidRDefault="00BF01AA" w:rsidP="00DE7477">
            <w:pPr>
              <w:jc w:val="both"/>
              <w:rPr>
                <w:rFonts w:ascii="Times New Roman" w:hAnsi="Times New Roman"/>
                <w:iCs/>
                <w:sz w:val="28"/>
                <w:szCs w:val="28"/>
                <w:u w:val="single"/>
                <w:lang w:val="nl-NL"/>
              </w:rPr>
            </w:pPr>
          </w:p>
          <w:p w:rsidR="00BF01AA" w:rsidRDefault="00BF01AA" w:rsidP="00DE7477">
            <w:pPr>
              <w:jc w:val="both"/>
              <w:rPr>
                <w:rFonts w:ascii="Times New Roman" w:hAnsi="Times New Roman"/>
                <w:iCs/>
                <w:sz w:val="28"/>
                <w:szCs w:val="28"/>
                <w:u w:val="single"/>
                <w:lang w:val="nl-NL"/>
              </w:rPr>
            </w:pPr>
          </w:p>
          <w:p w:rsidR="00BF01AA" w:rsidRDefault="00BF01AA" w:rsidP="00DE7477">
            <w:pPr>
              <w:jc w:val="both"/>
              <w:rPr>
                <w:rFonts w:ascii="Times New Roman" w:hAnsi="Times New Roman"/>
                <w:iCs/>
                <w:sz w:val="28"/>
                <w:szCs w:val="28"/>
                <w:u w:val="single"/>
                <w:lang w:val="nl-NL"/>
              </w:rPr>
            </w:pPr>
          </w:p>
          <w:p w:rsidR="00BF01AA" w:rsidRDefault="00BF01AA" w:rsidP="00DE7477">
            <w:pPr>
              <w:jc w:val="both"/>
              <w:rPr>
                <w:rFonts w:ascii="Times New Roman" w:hAnsi="Times New Roman"/>
                <w:iCs/>
                <w:sz w:val="28"/>
                <w:szCs w:val="28"/>
                <w:u w:val="single"/>
                <w:lang w:val="nl-NL"/>
              </w:rPr>
            </w:pPr>
          </w:p>
          <w:p w:rsidR="00BF01AA" w:rsidRDefault="00BF01AA" w:rsidP="00DE7477">
            <w:pPr>
              <w:jc w:val="both"/>
              <w:rPr>
                <w:rFonts w:ascii="Times New Roman" w:hAnsi="Times New Roman"/>
                <w:iCs/>
                <w:sz w:val="28"/>
                <w:szCs w:val="28"/>
                <w:u w:val="single"/>
                <w:lang w:val="nl-NL"/>
              </w:rPr>
            </w:pPr>
          </w:p>
          <w:p w:rsidR="00BF01AA" w:rsidRDefault="00BF01AA" w:rsidP="00DE7477">
            <w:pPr>
              <w:jc w:val="both"/>
              <w:rPr>
                <w:rFonts w:ascii="Times New Roman" w:hAnsi="Times New Roman"/>
                <w:iCs/>
                <w:sz w:val="28"/>
                <w:szCs w:val="28"/>
                <w:u w:val="single"/>
                <w:lang w:val="nl-NL"/>
              </w:rPr>
            </w:pPr>
          </w:p>
          <w:p w:rsidR="0078138D" w:rsidRPr="00884151" w:rsidRDefault="0078138D" w:rsidP="00DE7477">
            <w:pPr>
              <w:jc w:val="both"/>
              <w:rPr>
                <w:rFonts w:ascii="Times New Roman" w:hAnsi="Times New Roman"/>
                <w:iCs/>
                <w:sz w:val="28"/>
                <w:szCs w:val="28"/>
                <w:u w:val="single"/>
                <w:lang w:val="nl-NL"/>
              </w:rPr>
            </w:pPr>
            <w:r w:rsidRPr="00884151">
              <w:rPr>
                <w:rFonts w:ascii="Times New Roman" w:hAnsi="Times New Roman"/>
                <w:iCs/>
                <w:sz w:val="28"/>
                <w:szCs w:val="28"/>
                <w:u w:val="single"/>
                <w:lang w:val="nl-NL"/>
              </w:rPr>
              <w:t>b. Dế Mèn trêu chị Cốc dẫn đến cái chết của Dế Choắt</w:t>
            </w:r>
          </w:p>
          <w:p w:rsidR="0078138D" w:rsidRPr="00884151" w:rsidRDefault="0078138D" w:rsidP="00DE7477">
            <w:pPr>
              <w:jc w:val="both"/>
              <w:rPr>
                <w:rFonts w:ascii="Times New Roman" w:hAnsi="Times New Roman"/>
                <w:iCs/>
                <w:sz w:val="28"/>
                <w:szCs w:val="28"/>
                <w:u w:val="single"/>
                <w:lang w:val="nl-NL"/>
              </w:rPr>
            </w:pPr>
          </w:p>
          <w:p w:rsidR="0078138D" w:rsidRPr="00884151" w:rsidRDefault="0078138D" w:rsidP="00DE7477">
            <w:pPr>
              <w:jc w:val="both"/>
              <w:rPr>
                <w:rFonts w:ascii="Times New Roman" w:hAnsi="Times New Roman"/>
                <w:iCs/>
                <w:sz w:val="28"/>
                <w:szCs w:val="28"/>
                <w:u w:val="single"/>
                <w:lang w:val="nl-NL"/>
              </w:rPr>
            </w:pPr>
          </w:p>
          <w:p w:rsidR="0078138D" w:rsidRPr="00884151" w:rsidRDefault="0078138D" w:rsidP="00DE7477">
            <w:pPr>
              <w:jc w:val="both"/>
              <w:rPr>
                <w:rFonts w:ascii="Times New Roman" w:hAnsi="Times New Roman"/>
                <w:iCs/>
                <w:sz w:val="28"/>
                <w:szCs w:val="28"/>
                <w:u w:val="single"/>
                <w:lang w:val="nl-NL"/>
              </w:rPr>
            </w:pPr>
          </w:p>
          <w:p w:rsidR="003B59D6" w:rsidRPr="00884151" w:rsidRDefault="003B59D6" w:rsidP="00DE7477">
            <w:pPr>
              <w:jc w:val="both"/>
              <w:rPr>
                <w:rFonts w:ascii="Times New Roman" w:hAnsi="Times New Roman"/>
                <w:iCs/>
                <w:sz w:val="28"/>
                <w:szCs w:val="28"/>
                <w:u w:val="single"/>
                <w:lang w:val="nl-NL"/>
              </w:rPr>
            </w:pP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Dế</w:t>
            </w:r>
            <w:r w:rsidRPr="00884151">
              <w:rPr>
                <w:rFonts w:ascii="Times New Roman" w:hAnsi="Times New Roman"/>
                <w:sz w:val="28"/>
                <w:szCs w:val="28"/>
                <w:lang w:val="vi-VN"/>
              </w:rPr>
              <w:t xml:space="preserve"> Mèn h</w:t>
            </w:r>
            <w:r w:rsidRPr="00884151">
              <w:rPr>
                <w:rFonts w:ascii="Times New Roman" w:hAnsi="Times New Roman"/>
                <w:sz w:val="28"/>
                <w:szCs w:val="28"/>
                <w:lang w:val="nl-NL"/>
              </w:rPr>
              <w:t>át véo von trêu chị Cốc</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Chị Cốc trút giận lên Dế Choắt</w:t>
            </w:r>
          </w:p>
          <w:p w:rsidR="0078138D" w:rsidRPr="00884151" w:rsidRDefault="0078138D" w:rsidP="00DE7477">
            <w:pPr>
              <w:jc w:val="both"/>
              <w:rPr>
                <w:rFonts w:ascii="Times New Roman" w:hAnsi="Times New Roman"/>
                <w:iCs/>
                <w:sz w:val="28"/>
                <w:szCs w:val="28"/>
                <w:lang w:val="nl-NL"/>
              </w:rPr>
            </w:pPr>
            <w:r w:rsidRPr="00884151">
              <w:rPr>
                <w:rFonts w:ascii="Times New Roman" w:hAnsi="Times New Roman"/>
                <w:sz w:val="28"/>
                <w:szCs w:val="28"/>
                <w:lang w:val="vi-VN"/>
              </w:rPr>
              <w:sym w:font="Wingdings" w:char="F0E0"/>
            </w:r>
            <w:r w:rsidRPr="00884151">
              <w:rPr>
                <w:rFonts w:ascii="Times New Roman" w:hAnsi="Times New Roman"/>
                <w:iCs/>
                <w:sz w:val="28"/>
                <w:szCs w:val="28"/>
                <w:lang w:val="nl-NL"/>
              </w:rPr>
              <w:t>DMMuốn ra oai với Dế Choắt, muốn chứng tỏ mình sắp đứng đầu thiên hạ.</w:t>
            </w:r>
          </w:p>
          <w:p w:rsidR="0078138D" w:rsidRPr="00884151" w:rsidRDefault="0078138D" w:rsidP="00DE7477">
            <w:pPr>
              <w:jc w:val="both"/>
              <w:rPr>
                <w:rFonts w:ascii="Times New Roman" w:hAnsi="Times New Roman"/>
                <w:sz w:val="28"/>
                <w:szCs w:val="28"/>
                <w:lang w:val="nl-NL"/>
              </w:rPr>
            </w:pPr>
          </w:p>
          <w:p w:rsidR="0078138D" w:rsidRPr="00884151" w:rsidRDefault="0078138D" w:rsidP="00DE7477">
            <w:pPr>
              <w:jc w:val="both"/>
              <w:rPr>
                <w:rFonts w:ascii="Times New Roman" w:hAnsi="Times New Roman"/>
                <w:sz w:val="28"/>
                <w:szCs w:val="28"/>
                <w:lang w:val="nl-NL"/>
              </w:rPr>
            </w:pPr>
          </w:p>
          <w:p w:rsidR="0078138D" w:rsidRPr="00884151" w:rsidRDefault="0078138D" w:rsidP="00DE7477">
            <w:pPr>
              <w:jc w:val="both"/>
              <w:rPr>
                <w:rFonts w:ascii="Times New Roman" w:hAnsi="Times New Roman"/>
                <w:sz w:val="28"/>
                <w:szCs w:val="28"/>
                <w:lang w:val="nl-NL"/>
              </w:rPr>
            </w:pP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Diễn biễn tâm lí của Dế Mèn</w:t>
            </w:r>
            <w:r w:rsidR="003B59D6">
              <w:rPr>
                <w:rFonts w:ascii="Times New Roman" w:hAnsi="Times New Roman"/>
                <w:sz w:val="28"/>
                <w:szCs w:val="28"/>
                <w:lang w:val="nl-NL"/>
              </w:rPr>
              <w:t>:</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xml:space="preserve">   + Lúc đầu thì hênh hoang trước Dế Choắt</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xml:space="preserve">    + Hát véo von, xấc xược… với chi Cốc</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xml:space="preserve">    + Sau đó chui tọt vào hang vắt chân chữ ngũ, nằm khểnh yên trí... </w:t>
            </w:r>
            <w:r w:rsidRPr="00884151">
              <w:rPr>
                <w:rFonts w:ascii="Times New Roman" w:hAnsi="Times New Roman"/>
                <w:sz w:val="28"/>
                <w:szCs w:val="28"/>
                <w:lang w:val="vi-VN"/>
              </w:rPr>
              <w:sym w:font="Wingdings" w:char="F0E0"/>
            </w:r>
            <w:r w:rsidRPr="00884151">
              <w:rPr>
                <w:rFonts w:ascii="Times New Roman" w:hAnsi="Times New Roman"/>
                <w:sz w:val="28"/>
                <w:szCs w:val="28"/>
                <w:lang w:val="nl-NL"/>
              </w:rPr>
              <w:t xml:space="preserve"> đắc ý</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xml:space="preserve">    + Khi Dế choắt bị Cốc mổ thì nằm im thin thít, khi Cốc bay đi rồi mới dám mon men bò ra khỏi hang </w:t>
            </w:r>
            <w:r w:rsidRPr="00884151">
              <w:rPr>
                <w:rFonts w:ascii="Times New Roman" w:hAnsi="Times New Roman"/>
                <w:sz w:val="28"/>
                <w:szCs w:val="28"/>
                <w:lang w:val="vi-VN"/>
              </w:rPr>
              <w:sym w:font="Wingdings" w:char="F0E0"/>
            </w:r>
            <w:r w:rsidRPr="00884151">
              <w:rPr>
                <w:rFonts w:ascii="Times New Roman" w:hAnsi="Times New Roman"/>
                <w:sz w:val="28"/>
                <w:szCs w:val="28"/>
                <w:lang w:val="nl-NL"/>
              </w:rPr>
              <w:t xml:space="preserve"> hèn nhát tham sống sợ chết bỏ mặc bạn bè, không dám nhận lỗi</w:t>
            </w:r>
          </w:p>
          <w:p w:rsidR="0078138D" w:rsidRPr="00884151" w:rsidRDefault="0078138D" w:rsidP="00DE7477">
            <w:pPr>
              <w:jc w:val="both"/>
              <w:rPr>
                <w:rFonts w:ascii="Times New Roman" w:hAnsi="Times New Roman"/>
                <w:b/>
                <w:i/>
                <w:sz w:val="28"/>
                <w:szCs w:val="28"/>
                <w:lang w:val="nl-NL"/>
              </w:rPr>
            </w:pPr>
            <w:r w:rsidRPr="00884151">
              <w:rPr>
                <w:rFonts w:ascii="Times New Roman" w:hAnsi="Times New Roman"/>
                <w:b/>
                <w:i/>
                <w:sz w:val="28"/>
                <w:szCs w:val="28"/>
                <w:lang w:val="nl-NL"/>
              </w:rPr>
              <w:t>3. Bài học đường đời đầu tiên của Dế Mèn</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Tâm trạng</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Dế Mèn ân hận:Nâng đầu Dế Choắt vừa thương, vừa ăn năn tội mình, chôn xác Dế Choắt vào bụi cỏ um tùm.</w:t>
            </w:r>
          </w:p>
          <w:p w:rsidR="0078138D" w:rsidRPr="00884151" w:rsidRDefault="0078138D" w:rsidP="00DE7477">
            <w:pPr>
              <w:jc w:val="both"/>
              <w:rPr>
                <w:rFonts w:ascii="Times New Roman" w:hAnsi="Times New Roman"/>
                <w:sz w:val="28"/>
                <w:szCs w:val="28"/>
                <w:lang w:val="nl-NL"/>
              </w:rPr>
            </w:pPr>
          </w:p>
          <w:p w:rsidR="0078138D" w:rsidRPr="00884151" w:rsidRDefault="0078138D" w:rsidP="00DE7477">
            <w:pPr>
              <w:jc w:val="both"/>
              <w:rPr>
                <w:rFonts w:ascii="Times New Roman" w:hAnsi="Times New Roman"/>
                <w:bCs/>
                <w:iCs/>
                <w:sz w:val="28"/>
                <w:szCs w:val="28"/>
                <w:lang w:val="nl-NL"/>
              </w:rPr>
            </w:pPr>
            <w:r w:rsidRPr="00884151">
              <w:rPr>
                <w:rFonts w:ascii="Times New Roman" w:hAnsi="Times New Roman"/>
                <w:sz w:val="28"/>
                <w:szCs w:val="28"/>
                <w:lang w:val="vi-VN"/>
              </w:rPr>
              <w:sym w:font="Wingdings" w:char="F0E0"/>
            </w:r>
            <w:r w:rsidRPr="00884151">
              <w:rPr>
                <w:rFonts w:ascii="Times New Roman" w:hAnsi="Times New Roman"/>
                <w:bCs/>
                <w:iCs/>
                <w:sz w:val="28"/>
                <w:szCs w:val="28"/>
                <w:lang w:val="nl-NL"/>
              </w:rPr>
              <w:t xml:space="preserve"> Ở đây có sự biến đổi tâm lý : từ thái độ kiêu ngạo, hống hách sang ăn năn, hối hận</w:t>
            </w:r>
          </w:p>
          <w:p w:rsidR="0078138D" w:rsidRPr="00884151" w:rsidRDefault="0078138D" w:rsidP="00DE7477">
            <w:pPr>
              <w:jc w:val="both"/>
              <w:rPr>
                <w:rFonts w:ascii="Times New Roman" w:hAnsi="Times New Roman"/>
                <w:sz w:val="28"/>
                <w:szCs w:val="28"/>
                <w:lang w:val="nl-NL"/>
              </w:rPr>
            </w:pPr>
            <w:r w:rsidRPr="00A14E1D">
              <w:rPr>
                <w:rFonts w:ascii="Times New Roman" w:hAnsi="Times New Roman"/>
                <w:sz w:val="28"/>
                <w:szCs w:val="28"/>
                <w:lang w:val="nl-NL"/>
              </w:rPr>
              <w:sym w:font="Wingdings" w:char="F0E8"/>
            </w:r>
            <w:r w:rsidRPr="00884151">
              <w:rPr>
                <w:rFonts w:ascii="Times New Roman" w:hAnsi="Times New Roman"/>
                <w:sz w:val="28"/>
                <w:szCs w:val="28"/>
                <w:lang w:val="nl-NL"/>
              </w:rPr>
              <w:t xml:space="preserve"> Nghệ thuật miêu tả tâm lí nhân vật sinh động, hợp lí.</w:t>
            </w:r>
          </w:p>
          <w:p w:rsidR="0078138D" w:rsidRPr="00884151" w:rsidRDefault="0078138D" w:rsidP="00DE7477">
            <w:pPr>
              <w:jc w:val="both"/>
              <w:rPr>
                <w:rFonts w:ascii="Times New Roman" w:hAnsi="Times New Roman"/>
                <w:sz w:val="28"/>
                <w:szCs w:val="28"/>
                <w:lang w:val="nl-NL"/>
              </w:rPr>
            </w:pPr>
          </w:p>
          <w:p w:rsidR="0078138D" w:rsidRPr="00884151" w:rsidRDefault="0078138D" w:rsidP="00DE7477">
            <w:pPr>
              <w:jc w:val="both"/>
              <w:rPr>
                <w:rFonts w:ascii="Times New Roman" w:hAnsi="Times New Roman"/>
                <w:iCs/>
                <w:sz w:val="28"/>
                <w:szCs w:val="28"/>
                <w:lang w:val="nl-NL"/>
              </w:rPr>
            </w:pPr>
            <w:r w:rsidRPr="00884151">
              <w:rPr>
                <w:rFonts w:ascii="Times New Roman" w:hAnsi="Times New Roman"/>
                <w:sz w:val="28"/>
                <w:szCs w:val="28"/>
                <w:lang w:val="vi-VN"/>
              </w:rPr>
              <w:t>-</w:t>
            </w:r>
            <w:r w:rsidRPr="00884151">
              <w:rPr>
                <w:rFonts w:ascii="Times New Roman" w:hAnsi="Times New Roman"/>
                <w:iCs/>
                <w:sz w:val="28"/>
                <w:szCs w:val="28"/>
                <w:lang w:val="nl-NL"/>
              </w:rPr>
              <w:t xml:space="preserve"> DMcòn có tình cảm đồng loại ; biết hối hận, biết hướng thiện.</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Bài học rút ra:</w:t>
            </w:r>
          </w:p>
          <w:p w:rsidR="0078138D" w:rsidRPr="00884151" w:rsidRDefault="0078138D" w:rsidP="00DE7477">
            <w:pPr>
              <w:pStyle w:val="ListParagraph"/>
              <w:numPr>
                <w:ilvl w:val="0"/>
                <w:numId w:val="14"/>
              </w:numPr>
              <w:ind w:left="0"/>
              <w:contextualSpacing/>
              <w:jc w:val="both"/>
              <w:rPr>
                <w:rFonts w:ascii="Times New Roman" w:hAnsi="Times New Roman"/>
                <w:iCs/>
                <w:sz w:val="28"/>
                <w:lang w:val="nl-NL"/>
              </w:rPr>
            </w:pPr>
            <w:r w:rsidRPr="00884151">
              <w:rPr>
                <w:rFonts w:ascii="Times New Roman" w:hAnsi="Times New Roman"/>
                <w:iCs/>
                <w:sz w:val="28"/>
                <w:lang w:val="nl-NL"/>
              </w:rPr>
              <w:t xml:space="preserve">Bài học về cách ứng xử, sống </w:t>
            </w:r>
            <w:r w:rsidRPr="00884151">
              <w:rPr>
                <w:rFonts w:ascii="Times New Roman" w:hAnsi="Times New Roman"/>
                <w:iCs/>
                <w:sz w:val="28"/>
                <w:lang w:val="nl-NL"/>
              </w:rPr>
              <w:lastRenderedPageBreak/>
              <w:t>khiêm tốn, biết tôn trọng người khác</w:t>
            </w:r>
          </w:p>
          <w:p w:rsidR="0078138D" w:rsidRPr="00884151" w:rsidRDefault="0078138D" w:rsidP="00DE7477">
            <w:pPr>
              <w:pStyle w:val="ListParagraph"/>
              <w:numPr>
                <w:ilvl w:val="0"/>
                <w:numId w:val="14"/>
              </w:numPr>
              <w:ind w:left="0"/>
              <w:contextualSpacing/>
              <w:jc w:val="both"/>
              <w:rPr>
                <w:rFonts w:ascii="Times New Roman" w:hAnsi="Times New Roman"/>
                <w:iCs/>
                <w:sz w:val="28"/>
                <w:lang w:val="nl-NL"/>
              </w:rPr>
            </w:pPr>
            <w:r w:rsidRPr="00884151">
              <w:rPr>
                <w:rFonts w:ascii="Times New Roman" w:hAnsi="Times New Roman"/>
                <w:iCs/>
                <w:sz w:val="28"/>
                <w:lang w:val="nl-NL"/>
              </w:rPr>
              <w:t>Bài học về tình thân ái, chan hòa</w:t>
            </w:r>
          </w:p>
          <w:p w:rsidR="007E3760" w:rsidRDefault="007E3760" w:rsidP="00DE7477">
            <w:pPr>
              <w:jc w:val="both"/>
              <w:rPr>
                <w:rFonts w:ascii="Times New Roman" w:hAnsi="Times New Roman"/>
                <w:b/>
                <w:bCs/>
                <w:iCs/>
                <w:sz w:val="28"/>
                <w:lang w:val="nl-NL"/>
              </w:rPr>
            </w:pPr>
          </w:p>
          <w:p w:rsidR="0078138D" w:rsidRPr="00884151" w:rsidRDefault="0078138D" w:rsidP="00DE7477">
            <w:pPr>
              <w:jc w:val="both"/>
              <w:rPr>
                <w:rFonts w:ascii="Times New Roman" w:hAnsi="Times New Roman"/>
                <w:b/>
                <w:bCs/>
                <w:iCs/>
                <w:sz w:val="28"/>
                <w:lang w:val="nl-NL"/>
              </w:rPr>
            </w:pPr>
            <w:r w:rsidRPr="00884151">
              <w:rPr>
                <w:rFonts w:ascii="Times New Roman" w:hAnsi="Times New Roman"/>
                <w:b/>
                <w:bCs/>
                <w:iCs/>
                <w:sz w:val="28"/>
                <w:lang w:val="nl-NL"/>
              </w:rPr>
              <w:t>III. Tổng kết</w:t>
            </w:r>
          </w:p>
          <w:p w:rsidR="0078138D" w:rsidRPr="00884151" w:rsidRDefault="0078138D" w:rsidP="00DE7477">
            <w:pPr>
              <w:rPr>
                <w:rFonts w:ascii="Times New Roman" w:hAnsi="Times New Roman"/>
                <w:b/>
                <w:bCs/>
                <w:i/>
                <w:sz w:val="28"/>
                <w:lang w:val="nl-NL"/>
              </w:rPr>
            </w:pPr>
            <w:r w:rsidRPr="00884151">
              <w:rPr>
                <w:rFonts w:ascii="Times New Roman" w:hAnsi="Times New Roman"/>
                <w:b/>
                <w:bCs/>
                <w:i/>
                <w:sz w:val="28"/>
                <w:lang w:val="nl-NL"/>
              </w:rPr>
              <w:t>1. Nội dung – Ý nghĩa:</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xml:space="preserve">- Vẻ đẹp cường tráng của Dế Mèn. Dế Mèn kiêu căng, xốc nổi gây ra cái chết  của Dế Choắt. </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Bài học về lối sống thân ái, chan hòa; yêu thương giúp đỡ bạn bè; cách ứng xử lễ độ, khiêm nhường; sự tự chủ; ăn năn hối lỗi trước cử chỉ sai lầm...</w:t>
            </w:r>
          </w:p>
          <w:p w:rsidR="0078138D" w:rsidRPr="00884151" w:rsidRDefault="0078138D" w:rsidP="00DE7477">
            <w:pPr>
              <w:jc w:val="both"/>
              <w:rPr>
                <w:rFonts w:ascii="Times New Roman" w:hAnsi="Times New Roman"/>
                <w:b/>
                <w:bCs/>
                <w:i/>
                <w:sz w:val="28"/>
                <w:szCs w:val="28"/>
                <w:lang w:val="nl-NL"/>
              </w:rPr>
            </w:pPr>
            <w:r w:rsidRPr="00884151">
              <w:rPr>
                <w:rFonts w:ascii="Times New Roman" w:hAnsi="Times New Roman"/>
                <w:b/>
                <w:bCs/>
                <w:i/>
                <w:sz w:val="28"/>
                <w:szCs w:val="28"/>
                <w:lang w:val="nl-NL"/>
              </w:rPr>
              <w:t>2. Nghệ thuật</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xml:space="preserve">- Kể chuyện kết hợp với miêu tả. </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Xây dựng hình tượng nhân vật Dế Mèn gần gũi với trẻ thơ, miêu tả loài vật chính xác, sinh động</w:t>
            </w:r>
          </w:p>
          <w:p w:rsidR="0078138D" w:rsidRPr="00884151"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xml:space="preserve">- Các phép tu từ . </w:t>
            </w:r>
          </w:p>
          <w:p w:rsidR="00FC7859" w:rsidRPr="007E3760" w:rsidRDefault="0078138D" w:rsidP="00DE7477">
            <w:pPr>
              <w:jc w:val="both"/>
              <w:rPr>
                <w:rFonts w:ascii="Times New Roman" w:hAnsi="Times New Roman"/>
                <w:sz w:val="28"/>
                <w:szCs w:val="28"/>
                <w:lang w:val="nl-NL"/>
              </w:rPr>
            </w:pPr>
            <w:r w:rsidRPr="00884151">
              <w:rPr>
                <w:rFonts w:ascii="Times New Roman" w:hAnsi="Times New Roman"/>
                <w:sz w:val="28"/>
                <w:szCs w:val="28"/>
                <w:lang w:val="nl-NL"/>
              </w:rPr>
              <w:t>- Lựa chọn  ngôi kể, lời văn giàu hình  ảnh, cả</w:t>
            </w:r>
            <w:r w:rsidR="007E3760">
              <w:rPr>
                <w:rFonts w:ascii="Times New Roman" w:hAnsi="Times New Roman"/>
                <w:sz w:val="28"/>
                <w:szCs w:val="28"/>
                <w:lang w:val="nl-NL"/>
              </w:rPr>
              <w:t>m xúc.</w:t>
            </w:r>
          </w:p>
        </w:tc>
      </w:tr>
    </w:tbl>
    <w:p w:rsidR="00FC7859" w:rsidRPr="00CF4ADE" w:rsidRDefault="00FC7859" w:rsidP="00DE7477">
      <w:pPr>
        <w:rPr>
          <w:sz w:val="28"/>
          <w:szCs w:val="28"/>
          <w:lang w:val="nl-NL"/>
        </w:rPr>
      </w:pPr>
    </w:p>
    <w:p w:rsidR="005057E2" w:rsidRPr="00884151" w:rsidRDefault="005057E2" w:rsidP="00DE7477">
      <w:pPr>
        <w:tabs>
          <w:tab w:val="left" w:pos="142"/>
        </w:tabs>
        <w:rPr>
          <w:b/>
          <w:sz w:val="28"/>
          <w:szCs w:val="28"/>
          <w:lang w:val="nl-NL"/>
        </w:rPr>
      </w:pPr>
      <w:r w:rsidRPr="00884151">
        <w:rPr>
          <w:b/>
          <w:sz w:val="28"/>
          <w:szCs w:val="28"/>
          <w:lang w:val="nl-NL"/>
        </w:rPr>
        <w:t>C. HOẠT ĐỘNG</w:t>
      </w:r>
      <w:r w:rsidR="00F47992">
        <w:rPr>
          <w:b/>
          <w:sz w:val="28"/>
          <w:szCs w:val="28"/>
          <w:lang w:val="nl-NL"/>
        </w:rPr>
        <w:t xml:space="preserve"> 3:</w:t>
      </w:r>
      <w:r w:rsidRPr="00884151">
        <w:rPr>
          <w:b/>
          <w:sz w:val="28"/>
          <w:szCs w:val="28"/>
          <w:lang w:val="nl-NL"/>
        </w:rPr>
        <w:t xml:space="preserve"> LUYỆN TẬP</w:t>
      </w:r>
    </w:p>
    <w:p w:rsidR="005057E2" w:rsidRPr="00884151" w:rsidRDefault="005057E2" w:rsidP="00DE7477">
      <w:pPr>
        <w:tabs>
          <w:tab w:val="left" w:pos="142"/>
          <w:tab w:val="left" w:pos="284"/>
        </w:tabs>
        <w:jc w:val="both"/>
        <w:rPr>
          <w:sz w:val="28"/>
          <w:szCs w:val="28"/>
          <w:lang w:val="sv-SE"/>
        </w:rPr>
      </w:pPr>
      <w:r w:rsidRPr="00884151">
        <w:rPr>
          <w:b/>
          <w:bCs/>
          <w:color w:val="000000"/>
          <w:sz w:val="28"/>
          <w:szCs w:val="28"/>
          <w:lang w:val="nl-NL"/>
        </w:rPr>
        <w:t>a. Mục tiêu:</w:t>
      </w:r>
      <w:r w:rsidRPr="00884151">
        <w:rPr>
          <w:bCs/>
          <w:color w:val="000000"/>
          <w:sz w:val="28"/>
          <w:szCs w:val="28"/>
          <w:lang w:val="nl-NL"/>
        </w:rPr>
        <w:t xml:space="preserve"> Củng cố lại kiến thức đã học.</w:t>
      </w:r>
    </w:p>
    <w:p w:rsidR="005057E2" w:rsidRPr="00884151" w:rsidRDefault="005057E2" w:rsidP="00DE7477">
      <w:pPr>
        <w:tabs>
          <w:tab w:val="left" w:pos="142"/>
          <w:tab w:val="left" w:pos="284"/>
        </w:tabs>
        <w:jc w:val="both"/>
        <w:rPr>
          <w:sz w:val="28"/>
          <w:szCs w:val="28"/>
          <w:lang w:val="nl-NL"/>
        </w:rPr>
      </w:pPr>
      <w:r w:rsidRPr="00884151">
        <w:rPr>
          <w:b/>
          <w:bCs/>
          <w:sz w:val="28"/>
          <w:szCs w:val="28"/>
          <w:lang w:val="nl-NL"/>
        </w:rPr>
        <w:t>b. Nội dung:</w:t>
      </w:r>
      <w:r w:rsidRPr="00884151">
        <w:rPr>
          <w:bCs/>
          <w:sz w:val="28"/>
          <w:szCs w:val="28"/>
          <w:lang w:val="nl-NL"/>
        </w:rPr>
        <w:t xml:space="preserve"> Sử dụng </w:t>
      </w:r>
      <w:r>
        <w:rPr>
          <w:bCs/>
          <w:sz w:val="28"/>
          <w:szCs w:val="28"/>
          <w:lang w:val="nl-NL"/>
        </w:rPr>
        <w:t>SGK</w:t>
      </w:r>
      <w:r w:rsidRPr="00884151">
        <w:rPr>
          <w:bCs/>
          <w:sz w:val="28"/>
          <w:szCs w:val="28"/>
          <w:lang w:val="nl-NL"/>
        </w:rPr>
        <w:t>, kiến thức đã học để hoàn thành bài tập.</w:t>
      </w:r>
    </w:p>
    <w:p w:rsidR="005057E2" w:rsidRPr="00884151" w:rsidRDefault="005057E2" w:rsidP="00DE7477">
      <w:pPr>
        <w:tabs>
          <w:tab w:val="left" w:pos="142"/>
          <w:tab w:val="left" w:pos="284"/>
        </w:tabs>
        <w:jc w:val="both"/>
        <w:rPr>
          <w:color w:val="FF0000"/>
          <w:sz w:val="28"/>
          <w:szCs w:val="28"/>
          <w:lang w:val="nl-NL"/>
        </w:rPr>
      </w:pPr>
      <w:r w:rsidRPr="00884151">
        <w:rPr>
          <w:b/>
          <w:bCs/>
          <w:color w:val="000000"/>
          <w:sz w:val="28"/>
          <w:szCs w:val="28"/>
          <w:lang w:val="nl-NL"/>
        </w:rPr>
        <w:t xml:space="preserve">c. </w:t>
      </w:r>
      <w:r w:rsidRPr="00884151">
        <w:rPr>
          <w:b/>
          <w:color w:val="000000"/>
          <w:sz w:val="28"/>
          <w:szCs w:val="28"/>
          <w:lang w:val="nl-NL"/>
        </w:rPr>
        <w:t>Sản phẩm học tập:</w:t>
      </w:r>
      <w:r w:rsidRPr="00884151">
        <w:rPr>
          <w:color w:val="000000"/>
          <w:sz w:val="28"/>
          <w:szCs w:val="28"/>
          <w:lang w:val="nl-NL"/>
        </w:rPr>
        <w:t xml:space="preserve"> Kết quả của HS.</w:t>
      </w:r>
    </w:p>
    <w:p w:rsidR="005057E2" w:rsidRPr="00884151" w:rsidRDefault="005057E2" w:rsidP="00DE7477">
      <w:pPr>
        <w:tabs>
          <w:tab w:val="left" w:pos="142"/>
          <w:tab w:val="left" w:pos="284"/>
        </w:tabs>
        <w:jc w:val="both"/>
        <w:rPr>
          <w:b/>
          <w:color w:val="000000"/>
          <w:sz w:val="28"/>
          <w:szCs w:val="28"/>
          <w:lang w:val="nl-NL"/>
        </w:rPr>
      </w:pPr>
      <w:r w:rsidRPr="00884151">
        <w:rPr>
          <w:b/>
          <w:bCs/>
          <w:color w:val="000000"/>
          <w:sz w:val="28"/>
          <w:szCs w:val="28"/>
          <w:lang w:val="nl-NL"/>
        </w:rPr>
        <w:t xml:space="preserve">d. </w:t>
      </w:r>
      <w:r w:rsidRPr="00884151">
        <w:rPr>
          <w:b/>
          <w:color w:val="000000"/>
          <w:sz w:val="28"/>
          <w:szCs w:val="28"/>
          <w:lang w:val="nl-NL"/>
        </w:rPr>
        <w:t xml:space="preserve">Tổ chức thực hiện: </w:t>
      </w:r>
    </w:p>
    <w:p w:rsidR="005057E2" w:rsidRPr="00884151" w:rsidRDefault="005057E2" w:rsidP="00DE7477">
      <w:pPr>
        <w:tabs>
          <w:tab w:val="left" w:pos="142"/>
          <w:tab w:val="left" w:pos="284"/>
          <w:tab w:val="left" w:pos="426"/>
        </w:tabs>
        <w:jc w:val="both"/>
        <w:rPr>
          <w:i/>
          <w:color w:val="000000"/>
          <w:sz w:val="28"/>
          <w:szCs w:val="28"/>
          <w:lang w:val="nl-NL"/>
        </w:rPr>
      </w:pPr>
      <w:r w:rsidRPr="00884151">
        <w:rPr>
          <w:i/>
          <w:color w:val="000000"/>
          <w:sz w:val="28"/>
          <w:szCs w:val="28"/>
          <w:lang w:val="nl-NL"/>
        </w:rPr>
        <w:t>- GV yêu cầu HS trả lời một số câu hỏi trắc nghiệm:</w:t>
      </w:r>
    </w:p>
    <w:p w:rsidR="005057E2" w:rsidRPr="00884151" w:rsidRDefault="005057E2" w:rsidP="00DE7477">
      <w:pPr>
        <w:shd w:val="solid" w:color="FFFFFF" w:fill="auto"/>
        <w:tabs>
          <w:tab w:val="left" w:pos="142"/>
          <w:tab w:val="left" w:pos="284"/>
          <w:tab w:val="left" w:pos="426"/>
        </w:tabs>
        <w:autoSpaceDN w:val="0"/>
        <w:jc w:val="both"/>
        <w:textAlignment w:val="baseline"/>
        <w:rPr>
          <w:sz w:val="28"/>
          <w:szCs w:val="28"/>
          <w:shd w:val="clear" w:color="auto" w:fill="FFFFFF"/>
          <w:lang w:val="nl-NL"/>
        </w:rPr>
      </w:pPr>
      <w:r w:rsidRPr="00884151">
        <w:rPr>
          <w:b/>
          <w:bCs/>
          <w:sz w:val="28"/>
          <w:szCs w:val="28"/>
          <w:shd w:val="clear" w:color="auto" w:fill="FFFFFF"/>
          <w:lang w:val="nl-NL"/>
        </w:rPr>
        <w:t>Câu 1:</w:t>
      </w:r>
      <w:r w:rsidRPr="00884151">
        <w:rPr>
          <w:sz w:val="28"/>
          <w:szCs w:val="28"/>
          <w:shd w:val="clear" w:color="auto" w:fill="FFFFFF"/>
          <w:lang w:val="nl-NL"/>
        </w:rPr>
        <w:t xml:space="preserve"> Câu nào dưới đây </w:t>
      </w:r>
      <w:r w:rsidRPr="00884151">
        <w:rPr>
          <w:b/>
          <w:bCs/>
          <w:sz w:val="28"/>
          <w:szCs w:val="28"/>
          <w:shd w:val="clear" w:color="auto" w:fill="FFFFFF"/>
          <w:lang w:val="nl-NL"/>
        </w:rPr>
        <w:t>không</w:t>
      </w:r>
      <w:r w:rsidRPr="00884151">
        <w:rPr>
          <w:sz w:val="28"/>
          <w:szCs w:val="28"/>
          <w:shd w:val="clear" w:color="auto" w:fill="FFFFFF"/>
          <w:lang w:val="nl-NL"/>
        </w:rPr>
        <w:t xml:space="preserve"> nói về tác phẩm Dế Mèn phiêu lưu kí?</w:t>
      </w:r>
    </w:p>
    <w:p w:rsidR="005057E2" w:rsidRPr="00884151" w:rsidRDefault="005057E2" w:rsidP="00DE7477">
      <w:pPr>
        <w:shd w:val="solid" w:color="FFFFFF" w:fill="auto"/>
        <w:tabs>
          <w:tab w:val="left" w:pos="142"/>
          <w:tab w:val="left" w:pos="284"/>
          <w:tab w:val="left" w:pos="426"/>
        </w:tabs>
        <w:autoSpaceDN w:val="0"/>
        <w:jc w:val="both"/>
        <w:textAlignment w:val="baseline"/>
        <w:rPr>
          <w:sz w:val="28"/>
          <w:szCs w:val="28"/>
          <w:shd w:val="clear" w:color="auto" w:fill="FFFFFF"/>
          <w:lang w:val="nl-NL"/>
        </w:rPr>
      </w:pPr>
      <w:r w:rsidRPr="00884151">
        <w:rPr>
          <w:sz w:val="28"/>
          <w:szCs w:val="28"/>
          <w:shd w:val="clear" w:color="auto" w:fill="FFFFFF"/>
          <w:lang w:val="nl-NL"/>
        </w:rPr>
        <w:t>A. Đây là tác phẩm đặc sắc và nổi bật nhất của của Tô Hoài viết về loài vật.</w:t>
      </w:r>
    </w:p>
    <w:p w:rsidR="005057E2" w:rsidRPr="00884151" w:rsidRDefault="005057E2" w:rsidP="00DE7477">
      <w:pPr>
        <w:shd w:val="solid" w:color="FFFFFF" w:fill="auto"/>
        <w:tabs>
          <w:tab w:val="left" w:pos="142"/>
          <w:tab w:val="left" w:pos="284"/>
          <w:tab w:val="left" w:pos="426"/>
        </w:tabs>
        <w:autoSpaceDN w:val="0"/>
        <w:jc w:val="both"/>
        <w:textAlignment w:val="baseline"/>
        <w:rPr>
          <w:sz w:val="28"/>
          <w:szCs w:val="28"/>
          <w:shd w:val="clear" w:color="auto" w:fill="FFFFFF"/>
          <w:lang w:val="nl-NL"/>
        </w:rPr>
      </w:pPr>
      <w:r w:rsidRPr="00884151">
        <w:rPr>
          <w:sz w:val="28"/>
          <w:szCs w:val="28"/>
          <w:shd w:val="clear" w:color="auto" w:fill="FFFFFF"/>
          <w:lang w:val="nl-NL"/>
        </w:rPr>
        <w:t>B. Tác phẩm gồm có 10 chương, kể về những chuyến phiêu lưu đầy thú vị của Dế Mèn qua thế giới những loài vật nhỏ bé.</w:t>
      </w:r>
    </w:p>
    <w:p w:rsidR="005057E2" w:rsidRPr="00884151" w:rsidRDefault="005057E2" w:rsidP="00DE7477">
      <w:pPr>
        <w:shd w:val="solid" w:color="FFFFFF" w:fill="auto"/>
        <w:tabs>
          <w:tab w:val="left" w:pos="142"/>
          <w:tab w:val="left" w:pos="284"/>
          <w:tab w:val="left" w:pos="426"/>
        </w:tabs>
        <w:autoSpaceDN w:val="0"/>
        <w:jc w:val="both"/>
        <w:textAlignment w:val="baseline"/>
        <w:rPr>
          <w:sz w:val="28"/>
          <w:szCs w:val="28"/>
          <w:shd w:val="clear" w:color="auto" w:fill="FFFFFF"/>
          <w:lang w:val="nl-NL"/>
        </w:rPr>
      </w:pPr>
      <w:r w:rsidRPr="00884151">
        <w:rPr>
          <w:sz w:val="28"/>
          <w:szCs w:val="28"/>
          <w:shd w:val="clear" w:color="auto" w:fill="FFFFFF"/>
          <w:lang w:val="nl-NL"/>
        </w:rPr>
        <w:t>C. Tác phẩm được in lần đầu tiên năm 1941.</w:t>
      </w:r>
    </w:p>
    <w:p w:rsidR="005057E2" w:rsidRPr="00884151" w:rsidRDefault="005057E2" w:rsidP="00DE7477">
      <w:pPr>
        <w:shd w:val="solid" w:color="FFFFFF" w:fill="auto"/>
        <w:tabs>
          <w:tab w:val="left" w:pos="142"/>
          <w:tab w:val="left" w:pos="284"/>
          <w:tab w:val="left" w:pos="426"/>
        </w:tabs>
        <w:autoSpaceDN w:val="0"/>
        <w:jc w:val="both"/>
        <w:textAlignment w:val="baseline"/>
        <w:rPr>
          <w:color w:val="000000" w:themeColor="text1"/>
          <w:sz w:val="28"/>
          <w:szCs w:val="28"/>
          <w:shd w:val="clear" w:color="auto" w:fill="FFFFFF"/>
          <w:lang w:val="nl-NL"/>
        </w:rPr>
      </w:pPr>
      <w:r w:rsidRPr="00884151">
        <w:rPr>
          <w:color w:val="000000" w:themeColor="text1"/>
          <w:sz w:val="28"/>
          <w:szCs w:val="28"/>
          <w:shd w:val="clear" w:color="auto" w:fill="FFFFFF"/>
          <w:lang w:val="nl-NL"/>
        </w:rPr>
        <w:t>D. Tác phẩm viết dành tặng cho các bậc cha mẹ.</w:t>
      </w:r>
    </w:p>
    <w:p w:rsidR="005057E2" w:rsidRPr="00884151" w:rsidRDefault="005057E2" w:rsidP="00DE7477">
      <w:pPr>
        <w:shd w:val="solid" w:color="FFFFFF" w:fill="auto"/>
        <w:tabs>
          <w:tab w:val="left" w:pos="142"/>
          <w:tab w:val="left" w:pos="284"/>
          <w:tab w:val="left" w:pos="426"/>
        </w:tabs>
        <w:autoSpaceDN w:val="0"/>
        <w:jc w:val="both"/>
        <w:textAlignment w:val="baseline"/>
        <w:rPr>
          <w:sz w:val="28"/>
          <w:szCs w:val="28"/>
          <w:shd w:val="clear" w:color="auto" w:fill="FFFFFF"/>
          <w:lang w:val="nl-NL"/>
        </w:rPr>
      </w:pPr>
      <w:r w:rsidRPr="00884151">
        <w:rPr>
          <w:b/>
          <w:bCs/>
          <w:sz w:val="28"/>
          <w:szCs w:val="28"/>
          <w:shd w:val="clear" w:color="auto" w:fill="FFFFFF"/>
          <w:lang w:val="nl-NL"/>
        </w:rPr>
        <w:t>Câu 2:</w:t>
      </w:r>
      <w:r w:rsidRPr="00884151">
        <w:rPr>
          <w:sz w:val="28"/>
          <w:szCs w:val="28"/>
          <w:shd w:val="clear" w:color="auto" w:fill="FFFFFF"/>
          <w:lang w:val="nl-NL"/>
        </w:rPr>
        <w:t xml:space="preserve"> Đoạn trích Bài học đường đời đầu tiên được kể lại theo lời</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t>A. Dế Mèn.</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t>B. Chị Cốc.</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t>C. Dế Choắt.</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t>D. Tác giả.</w:t>
      </w:r>
    </w:p>
    <w:p w:rsidR="005057E2" w:rsidRPr="00884151" w:rsidRDefault="005057E2" w:rsidP="00DE7477">
      <w:pPr>
        <w:shd w:val="solid" w:color="FFFFFF" w:fill="auto"/>
        <w:tabs>
          <w:tab w:val="left" w:pos="142"/>
          <w:tab w:val="left" w:pos="284"/>
          <w:tab w:val="left" w:pos="426"/>
        </w:tabs>
        <w:autoSpaceDN w:val="0"/>
        <w:jc w:val="both"/>
        <w:textAlignment w:val="baseline"/>
        <w:rPr>
          <w:sz w:val="28"/>
          <w:szCs w:val="28"/>
          <w:shd w:val="clear" w:color="auto" w:fill="FFFFFF"/>
          <w:lang w:val="nl-NL"/>
        </w:rPr>
      </w:pPr>
      <w:r w:rsidRPr="00884151">
        <w:rPr>
          <w:b/>
          <w:bCs/>
          <w:sz w:val="28"/>
          <w:szCs w:val="28"/>
          <w:shd w:val="clear" w:color="auto" w:fill="FFFFFF"/>
          <w:lang w:val="nl-NL"/>
        </w:rPr>
        <w:t>Câu 3:</w:t>
      </w:r>
      <w:r w:rsidRPr="00884151">
        <w:rPr>
          <w:sz w:val="28"/>
          <w:szCs w:val="28"/>
          <w:shd w:val="clear" w:color="auto" w:fill="FFFFFF"/>
          <w:lang w:val="nl-NL"/>
        </w:rPr>
        <w:t xml:space="preserve"> Tác giả đã khắc họa vẻ ngoài của Dế Mèn như thế nào?</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lastRenderedPageBreak/>
        <w:t>A. Ốm yếu, gầy gò và xanh xao.</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t>B. Khỏe mạnh, cường tráng và đẹp đẽ.</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t>C. Mập mạp, xấu xí và thô kệch.</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t>D. Thân hình bình thường như bao con dế khác.</w:t>
      </w:r>
    </w:p>
    <w:p w:rsidR="005057E2" w:rsidRPr="00884151" w:rsidRDefault="005057E2" w:rsidP="00DE7477">
      <w:pPr>
        <w:shd w:val="solid" w:color="FFFFFF" w:fill="auto"/>
        <w:tabs>
          <w:tab w:val="left" w:pos="142"/>
          <w:tab w:val="left" w:pos="284"/>
          <w:tab w:val="left" w:pos="426"/>
        </w:tabs>
        <w:autoSpaceDN w:val="0"/>
        <w:jc w:val="both"/>
        <w:textAlignment w:val="baseline"/>
        <w:rPr>
          <w:sz w:val="28"/>
          <w:szCs w:val="28"/>
          <w:shd w:val="clear" w:color="auto" w:fill="FFFFFF"/>
          <w:lang w:val="nl-NL"/>
        </w:rPr>
      </w:pPr>
      <w:r w:rsidRPr="00884151">
        <w:rPr>
          <w:b/>
          <w:bCs/>
          <w:sz w:val="28"/>
          <w:szCs w:val="28"/>
          <w:shd w:val="clear" w:color="auto" w:fill="FFFFFF"/>
          <w:lang w:val="nl-NL"/>
        </w:rPr>
        <w:t>Câu 4:</w:t>
      </w:r>
      <w:r w:rsidRPr="00884151">
        <w:rPr>
          <w:sz w:val="28"/>
          <w:szCs w:val="28"/>
          <w:shd w:val="clear" w:color="auto" w:fill="FFFFFF"/>
          <w:lang w:val="nl-NL"/>
        </w:rPr>
        <w:t xml:space="preserve"> Tính cách của Dế Mèn trong đoạn trích Bài học đường đời đầu tiên như thế nào?</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t>A. Hiền lành, tốt bụng và thích giúp đỡ người khác.</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t>B. Khiêm tốn, đối xử hòa nhã với tất cả các con vật chung quanh,</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t>C. Hung hăng, kiêu ngạo, xem thường các con vật khác.</w:t>
      </w:r>
    </w:p>
    <w:p w:rsidR="005057E2" w:rsidRPr="00884151" w:rsidRDefault="005057E2" w:rsidP="00DE7477">
      <w:pPr>
        <w:shd w:val="solid" w:color="FFFFFF" w:fill="auto"/>
        <w:tabs>
          <w:tab w:val="left" w:pos="142"/>
          <w:tab w:val="left" w:pos="284"/>
          <w:tab w:val="left" w:pos="426"/>
        </w:tabs>
        <w:autoSpaceDN w:val="0"/>
        <w:ind w:firstLine="720"/>
        <w:jc w:val="both"/>
        <w:textAlignment w:val="baseline"/>
        <w:rPr>
          <w:sz w:val="28"/>
          <w:szCs w:val="28"/>
          <w:shd w:val="clear" w:color="auto" w:fill="FFFFFF"/>
          <w:lang w:val="nl-NL"/>
        </w:rPr>
      </w:pPr>
      <w:r w:rsidRPr="00884151">
        <w:rPr>
          <w:sz w:val="28"/>
          <w:szCs w:val="28"/>
          <w:shd w:val="clear" w:color="auto" w:fill="FFFFFF"/>
          <w:lang w:val="nl-NL"/>
        </w:rPr>
        <w:t>D. Hiền lành và ngại va chạm với mọi người.</w:t>
      </w:r>
      <w:r w:rsidRPr="00884151">
        <w:rPr>
          <w:sz w:val="28"/>
          <w:szCs w:val="28"/>
          <w:shd w:val="clear" w:color="auto" w:fill="FFFFFF"/>
        </w:rPr>
        <w:t> </w:t>
      </w:r>
    </w:p>
    <w:p w:rsidR="005057E2" w:rsidRPr="00884151" w:rsidRDefault="005057E2" w:rsidP="00DE7477">
      <w:pPr>
        <w:shd w:val="solid" w:color="FFFFFF" w:fill="auto"/>
        <w:tabs>
          <w:tab w:val="left" w:pos="142"/>
          <w:tab w:val="left" w:pos="284"/>
          <w:tab w:val="left" w:pos="426"/>
        </w:tabs>
        <w:autoSpaceDN w:val="0"/>
        <w:jc w:val="both"/>
        <w:textAlignment w:val="baseline"/>
        <w:rPr>
          <w:iCs/>
          <w:color w:val="000000" w:themeColor="text1"/>
          <w:sz w:val="28"/>
          <w:szCs w:val="28"/>
          <w:lang w:val="pt-BR"/>
        </w:rPr>
      </w:pPr>
      <w:r w:rsidRPr="00884151">
        <w:rPr>
          <w:b/>
          <w:bCs/>
          <w:sz w:val="28"/>
          <w:szCs w:val="28"/>
          <w:shd w:val="clear" w:color="auto" w:fill="FFFFFF"/>
          <w:lang w:val="nl-NL"/>
        </w:rPr>
        <w:t>Câu 5:</w:t>
      </w:r>
      <w:r w:rsidRPr="00884151">
        <w:rPr>
          <w:iCs/>
          <w:color w:val="000000" w:themeColor="text1"/>
          <w:sz w:val="28"/>
          <w:szCs w:val="28"/>
          <w:lang w:val="pt-BR"/>
        </w:rPr>
        <w:t>Tác giả đã khắc họa vẻ ngoài của Dế Mèn như thế nào?</w:t>
      </w:r>
    </w:p>
    <w:p w:rsidR="005057E2" w:rsidRPr="00884151" w:rsidRDefault="005057E2" w:rsidP="00DE7477">
      <w:pPr>
        <w:tabs>
          <w:tab w:val="left" w:pos="142"/>
          <w:tab w:val="left" w:pos="284"/>
          <w:tab w:val="left" w:pos="426"/>
        </w:tabs>
        <w:ind w:firstLine="709"/>
        <w:jc w:val="both"/>
        <w:rPr>
          <w:iCs/>
          <w:color w:val="000000" w:themeColor="text1"/>
          <w:sz w:val="28"/>
          <w:szCs w:val="28"/>
          <w:lang w:val="pt-BR"/>
        </w:rPr>
      </w:pPr>
      <w:r w:rsidRPr="00884151">
        <w:rPr>
          <w:iCs/>
          <w:color w:val="000000" w:themeColor="text1"/>
          <w:sz w:val="28"/>
          <w:szCs w:val="28"/>
          <w:lang w:val="pt-BR"/>
        </w:rPr>
        <w:t>A. Ốm yếu, gầy gò và xanh xao.</w:t>
      </w:r>
    </w:p>
    <w:p w:rsidR="005057E2" w:rsidRPr="00884151" w:rsidRDefault="005057E2" w:rsidP="00DE7477">
      <w:pPr>
        <w:tabs>
          <w:tab w:val="left" w:pos="142"/>
          <w:tab w:val="left" w:pos="284"/>
          <w:tab w:val="left" w:pos="426"/>
        </w:tabs>
        <w:ind w:firstLine="709"/>
        <w:jc w:val="both"/>
        <w:rPr>
          <w:iCs/>
          <w:color w:val="000000" w:themeColor="text1"/>
          <w:sz w:val="28"/>
          <w:szCs w:val="28"/>
          <w:lang w:val="pt-BR"/>
        </w:rPr>
      </w:pPr>
      <w:r w:rsidRPr="00884151">
        <w:rPr>
          <w:iCs/>
          <w:color w:val="000000" w:themeColor="text1"/>
          <w:sz w:val="28"/>
          <w:szCs w:val="28"/>
          <w:lang w:val="pt-BR"/>
        </w:rPr>
        <w:t>B. Khỏe mạnh, cường tráng và đẹp đẽ.</w:t>
      </w:r>
    </w:p>
    <w:p w:rsidR="005057E2" w:rsidRPr="00884151" w:rsidRDefault="005057E2" w:rsidP="00DE7477">
      <w:pPr>
        <w:tabs>
          <w:tab w:val="left" w:pos="142"/>
          <w:tab w:val="left" w:pos="284"/>
          <w:tab w:val="left" w:pos="426"/>
        </w:tabs>
        <w:ind w:firstLine="709"/>
        <w:jc w:val="both"/>
        <w:rPr>
          <w:iCs/>
          <w:color w:val="000000" w:themeColor="text1"/>
          <w:sz w:val="28"/>
          <w:szCs w:val="28"/>
          <w:lang w:val="pt-BR"/>
        </w:rPr>
      </w:pPr>
      <w:r w:rsidRPr="00884151">
        <w:rPr>
          <w:iCs/>
          <w:color w:val="000000" w:themeColor="text1"/>
          <w:sz w:val="28"/>
          <w:szCs w:val="28"/>
          <w:lang w:val="pt-BR"/>
        </w:rPr>
        <w:t>C. Mập mạp, xấu xí và thô kệch.</w:t>
      </w:r>
    </w:p>
    <w:p w:rsidR="005057E2" w:rsidRPr="00884151" w:rsidRDefault="005057E2" w:rsidP="00DE7477">
      <w:pPr>
        <w:tabs>
          <w:tab w:val="left" w:pos="142"/>
          <w:tab w:val="left" w:pos="284"/>
          <w:tab w:val="left" w:pos="426"/>
        </w:tabs>
        <w:ind w:firstLine="709"/>
        <w:jc w:val="both"/>
        <w:rPr>
          <w:iCs/>
          <w:color w:val="000000" w:themeColor="text1"/>
          <w:sz w:val="28"/>
          <w:szCs w:val="28"/>
          <w:lang w:val="pt-BR"/>
        </w:rPr>
      </w:pPr>
      <w:r w:rsidRPr="00884151">
        <w:rPr>
          <w:iCs/>
          <w:color w:val="000000" w:themeColor="text1"/>
          <w:sz w:val="28"/>
          <w:szCs w:val="28"/>
          <w:lang w:val="pt-BR"/>
        </w:rPr>
        <w:t>D. Thân hình bình thường như bao con dế khác.</w:t>
      </w:r>
    </w:p>
    <w:p w:rsidR="005057E2" w:rsidRPr="00884151" w:rsidRDefault="005057E2" w:rsidP="00DE7477">
      <w:pPr>
        <w:tabs>
          <w:tab w:val="left" w:pos="142"/>
          <w:tab w:val="left" w:pos="284"/>
          <w:tab w:val="left" w:pos="426"/>
        </w:tabs>
        <w:jc w:val="both"/>
        <w:rPr>
          <w:iCs/>
          <w:color w:val="000000" w:themeColor="text1"/>
          <w:sz w:val="28"/>
          <w:szCs w:val="28"/>
          <w:lang w:val="pt-BR"/>
        </w:rPr>
      </w:pPr>
      <w:r w:rsidRPr="00884151">
        <w:rPr>
          <w:b/>
          <w:bCs/>
          <w:iCs/>
          <w:color w:val="000000" w:themeColor="text1"/>
          <w:sz w:val="28"/>
          <w:szCs w:val="28"/>
          <w:lang w:val="pt-BR"/>
        </w:rPr>
        <w:t>Câu 6:</w:t>
      </w:r>
      <w:r w:rsidRPr="00884151">
        <w:rPr>
          <w:iCs/>
          <w:color w:val="000000" w:themeColor="text1"/>
          <w:sz w:val="28"/>
          <w:szCs w:val="28"/>
          <w:lang w:val="pt-BR"/>
        </w:rPr>
        <w:t xml:space="preserve"> Tính cách của Dế Mèn trong đoạn trích Bài học đường đời đầu tiên như thế nào?</w:t>
      </w:r>
    </w:p>
    <w:p w:rsidR="005057E2" w:rsidRPr="00884151" w:rsidRDefault="005057E2" w:rsidP="00DE7477">
      <w:pPr>
        <w:tabs>
          <w:tab w:val="left" w:pos="142"/>
          <w:tab w:val="left" w:pos="284"/>
          <w:tab w:val="left" w:pos="426"/>
        </w:tabs>
        <w:ind w:firstLine="709"/>
        <w:jc w:val="both"/>
        <w:rPr>
          <w:iCs/>
          <w:color w:val="000000" w:themeColor="text1"/>
          <w:sz w:val="28"/>
          <w:szCs w:val="28"/>
          <w:lang w:val="pt-BR"/>
        </w:rPr>
      </w:pPr>
      <w:r w:rsidRPr="00884151">
        <w:rPr>
          <w:iCs/>
          <w:color w:val="000000" w:themeColor="text1"/>
          <w:sz w:val="28"/>
          <w:szCs w:val="28"/>
          <w:lang w:val="pt-BR"/>
        </w:rPr>
        <w:t>A. Hiền lành, tốt bụng và thích giúp đỡ người khác.</w:t>
      </w:r>
    </w:p>
    <w:p w:rsidR="005057E2" w:rsidRPr="00884151" w:rsidRDefault="005057E2" w:rsidP="00DE7477">
      <w:pPr>
        <w:tabs>
          <w:tab w:val="left" w:pos="142"/>
          <w:tab w:val="left" w:pos="284"/>
          <w:tab w:val="left" w:pos="426"/>
        </w:tabs>
        <w:ind w:firstLine="709"/>
        <w:jc w:val="both"/>
        <w:rPr>
          <w:iCs/>
          <w:color w:val="000000" w:themeColor="text1"/>
          <w:sz w:val="28"/>
          <w:szCs w:val="28"/>
          <w:lang w:val="pt-BR"/>
        </w:rPr>
      </w:pPr>
      <w:r w:rsidRPr="00884151">
        <w:rPr>
          <w:iCs/>
          <w:color w:val="000000" w:themeColor="text1"/>
          <w:sz w:val="28"/>
          <w:szCs w:val="28"/>
          <w:lang w:val="pt-BR"/>
        </w:rPr>
        <w:t>B. Khiêm tốn, đối xử hòa nhã với tất cả các con vật chung quanh,</w:t>
      </w:r>
    </w:p>
    <w:p w:rsidR="005057E2" w:rsidRPr="00884151" w:rsidRDefault="005057E2" w:rsidP="00DE7477">
      <w:pPr>
        <w:tabs>
          <w:tab w:val="left" w:pos="142"/>
          <w:tab w:val="left" w:pos="284"/>
          <w:tab w:val="left" w:pos="426"/>
        </w:tabs>
        <w:ind w:firstLine="709"/>
        <w:jc w:val="both"/>
        <w:rPr>
          <w:iCs/>
          <w:color w:val="000000" w:themeColor="text1"/>
          <w:sz w:val="28"/>
          <w:szCs w:val="28"/>
          <w:lang w:val="pt-BR"/>
        </w:rPr>
      </w:pPr>
      <w:r w:rsidRPr="00884151">
        <w:rPr>
          <w:iCs/>
          <w:color w:val="000000" w:themeColor="text1"/>
          <w:sz w:val="28"/>
          <w:szCs w:val="28"/>
          <w:lang w:val="pt-BR"/>
        </w:rPr>
        <w:t>C. Hung hăng, kiêu ngạo, xem thường các con vật khác.</w:t>
      </w:r>
    </w:p>
    <w:p w:rsidR="005057E2" w:rsidRPr="00884151" w:rsidRDefault="005057E2" w:rsidP="00DE7477">
      <w:pPr>
        <w:tabs>
          <w:tab w:val="left" w:pos="142"/>
          <w:tab w:val="left" w:pos="284"/>
          <w:tab w:val="left" w:pos="426"/>
        </w:tabs>
        <w:ind w:firstLine="709"/>
        <w:jc w:val="both"/>
        <w:rPr>
          <w:iCs/>
          <w:color w:val="000000" w:themeColor="text1"/>
          <w:sz w:val="28"/>
          <w:szCs w:val="28"/>
          <w:lang w:val="pt-BR"/>
        </w:rPr>
      </w:pPr>
      <w:r w:rsidRPr="00884151">
        <w:rPr>
          <w:iCs/>
          <w:color w:val="000000" w:themeColor="text1"/>
          <w:sz w:val="28"/>
          <w:szCs w:val="28"/>
          <w:lang w:val="pt-BR"/>
        </w:rPr>
        <w:t>D. Hiền lành và ngại va chạm với mọi người.</w:t>
      </w:r>
      <w:r w:rsidRPr="00884151">
        <w:rPr>
          <w:iCs/>
          <w:color w:val="000000" w:themeColor="text1"/>
          <w:sz w:val="28"/>
          <w:szCs w:val="28"/>
          <w:lang w:val="pt-BR"/>
        </w:rPr>
        <w:t> </w:t>
      </w:r>
    </w:p>
    <w:p w:rsidR="005057E2" w:rsidRPr="00884151" w:rsidRDefault="005057E2" w:rsidP="00DE7477">
      <w:pPr>
        <w:tabs>
          <w:tab w:val="left" w:pos="142"/>
          <w:tab w:val="left" w:pos="284"/>
          <w:tab w:val="left" w:pos="426"/>
        </w:tabs>
        <w:jc w:val="both"/>
        <w:rPr>
          <w:iCs/>
          <w:color w:val="000000" w:themeColor="text1"/>
          <w:sz w:val="28"/>
          <w:szCs w:val="28"/>
          <w:lang w:val="pt-BR"/>
        </w:rPr>
      </w:pPr>
      <w:r w:rsidRPr="00884151">
        <w:rPr>
          <w:b/>
          <w:bCs/>
          <w:iCs/>
          <w:color w:val="000000" w:themeColor="text1"/>
          <w:sz w:val="28"/>
          <w:szCs w:val="28"/>
          <w:lang w:val="pt-BR"/>
        </w:rPr>
        <w:t>Câu 7:</w:t>
      </w:r>
      <w:r w:rsidRPr="00884151">
        <w:rPr>
          <w:iCs/>
          <w:color w:val="000000" w:themeColor="text1"/>
          <w:sz w:val="28"/>
          <w:szCs w:val="28"/>
          <w:lang w:val="pt-BR"/>
        </w:rPr>
        <w:t xml:space="preserve"> Bài học đường đời đầu tiên mà Dế Mèn rút ra được qua cái chết của Dế Choắt là gì?</w:t>
      </w:r>
    </w:p>
    <w:p w:rsidR="005057E2" w:rsidRPr="00884151" w:rsidRDefault="005057E2" w:rsidP="00DE7477">
      <w:pPr>
        <w:tabs>
          <w:tab w:val="left" w:pos="142"/>
          <w:tab w:val="left" w:pos="284"/>
          <w:tab w:val="left" w:pos="426"/>
        </w:tabs>
        <w:ind w:firstLine="851"/>
        <w:jc w:val="both"/>
        <w:rPr>
          <w:iCs/>
          <w:color w:val="000000" w:themeColor="text1"/>
          <w:sz w:val="28"/>
          <w:szCs w:val="28"/>
          <w:lang w:val="pt-BR"/>
        </w:rPr>
      </w:pPr>
      <w:r w:rsidRPr="00884151">
        <w:rPr>
          <w:iCs/>
          <w:color w:val="000000" w:themeColor="text1"/>
          <w:sz w:val="28"/>
          <w:szCs w:val="28"/>
          <w:lang w:val="pt-BR"/>
        </w:rPr>
        <w:t>A. Không nên trêu ghẹo những con vật khác, nhất là họ hàng nhà Cốc.</w:t>
      </w:r>
    </w:p>
    <w:p w:rsidR="005057E2" w:rsidRPr="00884151" w:rsidRDefault="005057E2" w:rsidP="00DE7477">
      <w:pPr>
        <w:tabs>
          <w:tab w:val="left" w:pos="142"/>
          <w:tab w:val="left" w:pos="284"/>
          <w:tab w:val="left" w:pos="426"/>
        </w:tabs>
        <w:ind w:firstLine="851"/>
        <w:jc w:val="both"/>
        <w:rPr>
          <w:iCs/>
          <w:color w:val="000000" w:themeColor="text1"/>
          <w:sz w:val="28"/>
          <w:szCs w:val="28"/>
          <w:lang w:val="pt-BR"/>
        </w:rPr>
      </w:pPr>
      <w:r w:rsidRPr="00884151">
        <w:rPr>
          <w:iCs/>
          <w:color w:val="000000" w:themeColor="text1"/>
          <w:sz w:val="28"/>
          <w:szCs w:val="28"/>
          <w:lang w:val="pt-BR"/>
        </w:rPr>
        <w:t>B. Nếu có ai nhờ mình giúp đỡ thì phải nhiệt tâm thực hiện, nếu không có ngày mình cần thì sẽ không có ai giúp đỡ.</w:t>
      </w:r>
    </w:p>
    <w:p w:rsidR="005057E2" w:rsidRPr="00490BB0" w:rsidRDefault="005057E2" w:rsidP="00DE7477">
      <w:pPr>
        <w:tabs>
          <w:tab w:val="left" w:pos="142"/>
          <w:tab w:val="left" w:pos="284"/>
          <w:tab w:val="left" w:pos="426"/>
        </w:tabs>
        <w:ind w:firstLine="851"/>
        <w:jc w:val="both"/>
        <w:rPr>
          <w:iCs/>
          <w:color w:val="000000" w:themeColor="text1"/>
          <w:sz w:val="28"/>
          <w:szCs w:val="28"/>
          <w:lang w:val="pt-BR"/>
        </w:rPr>
      </w:pPr>
      <w:r w:rsidRPr="00884151">
        <w:rPr>
          <w:iCs/>
          <w:color w:val="000000" w:themeColor="text1"/>
          <w:sz w:val="28"/>
          <w:szCs w:val="28"/>
          <w:lang w:val="pt-BR"/>
        </w:rPr>
        <w:t xml:space="preserve">C. Ở đời mà có thói hung hăng bậy bạ, có óc mà không biết nghĩ, sớm </w:t>
      </w:r>
      <w:r>
        <w:rPr>
          <w:iCs/>
          <w:color w:val="000000" w:themeColor="text1"/>
          <w:sz w:val="28"/>
          <w:szCs w:val="28"/>
          <w:lang w:val="pt-BR"/>
        </w:rPr>
        <w:t>muộn rồi cũng mang vạ vào thân.</w:t>
      </w:r>
    </w:p>
    <w:p w:rsidR="005057E2" w:rsidRPr="00884151" w:rsidRDefault="005057E2" w:rsidP="00DE7477">
      <w:pPr>
        <w:tabs>
          <w:tab w:val="left" w:pos="142"/>
          <w:tab w:val="left" w:pos="284"/>
          <w:tab w:val="left" w:pos="426"/>
        </w:tabs>
        <w:rPr>
          <w:bCs/>
          <w:i/>
          <w:color w:val="000000"/>
          <w:sz w:val="28"/>
          <w:szCs w:val="28"/>
          <w:lang w:val="nl-NL"/>
        </w:rPr>
      </w:pPr>
      <w:r w:rsidRPr="00884151">
        <w:rPr>
          <w:bCs/>
          <w:i/>
          <w:color w:val="000000"/>
          <w:sz w:val="28"/>
          <w:szCs w:val="28"/>
          <w:lang w:val="nl-NL"/>
        </w:rPr>
        <w:t>- GV nhận xét, đánh giá, chuẩn kiến thức.</w:t>
      </w:r>
    </w:p>
    <w:p w:rsidR="005057E2" w:rsidRPr="00884151" w:rsidRDefault="005057E2" w:rsidP="00DE7477">
      <w:pPr>
        <w:tabs>
          <w:tab w:val="left" w:pos="142"/>
        </w:tabs>
        <w:rPr>
          <w:b/>
          <w:sz w:val="28"/>
          <w:szCs w:val="28"/>
          <w:lang w:val="pt-BR"/>
        </w:rPr>
      </w:pPr>
      <w:r w:rsidRPr="00884151">
        <w:rPr>
          <w:b/>
          <w:sz w:val="28"/>
          <w:szCs w:val="28"/>
          <w:lang w:val="pt-BR"/>
        </w:rPr>
        <w:t>D.</w:t>
      </w:r>
      <w:r w:rsidR="00F47992">
        <w:rPr>
          <w:b/>
          <w:sz w:val="28"/>
          <w:szCs w:val="28"/>
          <w:lang w:val="pt-BR"/>
        </w:rPr>
        <w:t>Hoạt động 4:</w:t>
      </w:r>
      <w:r w:rsidRPr="00884151">
        <w:rPr>
          <w:b/>
          <w:sz w:val="28"/>
          <w:szCs w:val="28"/>
          <w:lang w:val="pt-BR"/>
        </w:rPr>
        <w:t xml:space="preserve"> HOẠT ĐỘNG VẬN DỤNG </w:t>
      </w:r>
    </w:p>
    <w:p w:rsidR="005057E2" w:rsidRPr="00884151" w:rsidRDefault="005057E2" w:rsidP="00DE7477">
      <w:pPr>
        <w:tabs>
          <w:tab w:val="left" w:pos="142"/>
          <w:tab w:val="left" w:pos="284"/>
        </w:tabs>
        <w:jc w:val="both"/>
        <w:rPr>
          <w:sz w:val="28"/>
          <w:szCs w:val="28"/>
          <w:lang w:val="sv-SE"/>
        </w:rPr>
      </w:pPr>
      <w:r w:rsidRPr="00884151">
        <w:rPr>
          <w:b/>
          <w:bCs/>
          <w:color w:val="000000"/>
          <w:sz w:val="28"/>
          <w:szCs w:val="28"/>
          <w:lang w:val="nl-NL"/>
        </w:rPr>
        <w:t>a. Mục tiêu:</w:t>
      </w:r>
      <w:r w:rsidRPr="00884151">
        <w:rPr>
          <w:bCs/>
          <w:color w:val="000000"/>
          <w:sz w:val="28"/>
          <w:szCs w:val="28"/>
          <w:lang w:val="nl-NL"/>
        </w:rPr>
        <w:t xml:space="preserve"> Vận dụng kiến thức đã học để giải bài tập, củng cố kiến thức.</w:t>
      </w:r>
    </w:p>
    <w:p w:rsidR="005057E2" w:rsidRPr="00884151" w:rsidRDefault="005057E2" w:rsidP="00DE7477">
      <w:pPr>
        <w:tabs>
          <w:tab w:val="left" w:pos="142"/>
          <w:tab w:val="left" w:pos="284"/>
          <w:tab w:val="left" w:pos="482"/>
          <w:tab w:val="left" w:pos="964"/>
        </w:tabs>
        <w:jc w:val="both"/>
        <w:rPr>
          <w:color w:val="000000" w:themeColor="text1"/>
          <w:sz w:val="28"/>
          <w:szCs w:val="28"/>
          <w:lang w:val="nl-NL"/>
        </w:rPr>
      </w:pPr>
      <w:r w:rsidRPr="00884151">
        <w:rPr>
          <w:b/>
          <w:bCs/>
          <w:sz w:val="28"/>
          <w:szCs w:val="28"/>
          <w:lang w:val="nl-NL"/>
        </w:rPr>
        <w:t>b. Nội dung:</w:t>
      </w:r>
      <w:r w:rsidRPr="00884151">
        <w:rPr>
          <w:color w:val="000000" w:themeColor="text1"/>
          <w:sz w:val="28"/>
          <w:szCs w:val="28"/>
          <w:lang w:val="nl-NL"/>
        </w:rPr>
        <w:t>Sử dụng kiến thức đã học để hỏi và trả lời, trao đổi</w:t>
      </w:r>
    </w:p>
    <w:p w:rsidR="005057E2" w:rsidRPr="00884151" w:rsidRDefault="005057E2" w:rsidP="00DE7477">
      <w:pPr>
        <w:tabs>
          <w:tab w:val="left" w:pos="142"/>
          <w:tab w:val="left" w:pos="284"/>
        </w:tabs>
        <w:jc w:val="both"/>
        <w:rPr>
          <w:color w:val="000000" w:themeColor="text1"/>
          <w:sz w:val="28"/>
          <w:szCs w:val="28"/>
          <w:lang w:val="nl-NL"/>
        </w:rPr>
      </w:pPr>
      <w:r w:rsidRPr="00884151">
        <w:rPr>
          <w:b/>
          <w:bCs/>
          <w:color w:val="000000"/>
          <w:sz w:val="28"/>
          <w:szCs w:val="28"/>
          <w:lang w:val="nl-NL"/>
        </w:rPr>
        <w:t xml:space="preserve">c. </w:t>
      </w:r>
      <w:r w:rsidRPr="00884151">
        <w:rPr>
          <w:b/>
          <w:color w:val="000000"/>
          <w:sz w:val="28"/>
          <w:szCs w:val="28"/>
          <w:lang w:val="nl-NL"/>
        </w:rPr>
        <w:t>Sản phẩm học tập:</w:t>
      </w:r>
      <w:r w:rsidRPr="00884151">
        <w:rPr>
          <w:color w:val="000000" w:themeColor="text1"/>
          <w:sz w:val="28"/>
          <w:szCs w:val="28"/>
          <w:lang w:val="nl-NL"/>
        </w:rPr>
        <w:t xml:space="preserve"> Câu trả lời của HS</w:t>
      </w:r>
    </w:p>
    <w:p w:rsidR="005057E2" w:rsidRPr="00884151" w:rsidRDefault="005057E2" w:rsidP="00DE7477">
      <w:pPr>
        <w:tabs>
          <w:tab w:val="left" w:pos="142"/>
          <w:tab w:val="left" w:pos="284"/>
        </w:tabs>
        <w:jc w:val="both"/>
        <w:rPr>
          <w:b/>
          <w:color w:val="000000"/>
          <w:sz w:val="28"/>
          <w:szCs w:val="28"/>
          <w:lang w:val="nl-NL"/>
        </w:rPr>
      </w:pPr>
      <w:r w:rsidRPr="00884151">
        <w:rPr>
          <w:b/>
          <w:bCs/>
          <w:color w:val="000000"/>
          <w:sz w:val="28"/>
          <w:szCs w:val="28"/>
          <w:lang w:val="nl-NL"/>
        </w:rPr>
        <w:t xml:space="preserve">d. </w:t>
      </w:r>
      <w:r w:rsidRPr="00884151">
        <w:rPr>
          <w:b/>
          <w:color w:val="000000"/>
          <w:sz w:val="28"/>
          <w:szCs w:val="28"/>
          <w:lang w:val="nl-NL"/>
        </w:rPr>
        <w:t>Tổ chức thực hiện:</w:t>
      </w:r>
    </w:p>
    <w:p w:rsidR="005057E2" w:rsidRPr="00884151" w:rsidRDefault="005057E2" w:rsidP="00DE7477">
      <w:pPr>
        <w:tabs>
          <w:tab w:val="left" w:pos="142"/>
          <w:tab w:val="left" w:pos="284"/>
          <w:tab w:val="left" w:pos="426"/>
        </w:tabs>
        <w:jc w:val="both"/>
        <w:rPr>
          <w:iCs/>
          <w:color w:val="000000"/>
          <w:sz w:val="28"/>
          <w:szCs w:val="28"/>
          <w:lang w:val="nl-NL"/>
        </w:rPr>
      </w:pPr>
      <w:r w:rsidRPr="00884151">
        <w:rPr>
          <w:i/>
          <w:color w:val="000000"/>
          <w:sz w:val="28"/>
          <w:szCs w:val="28"/>
          <w:lang w:val="nl-NL"/>
        </w:rPr>
        <w:t>- GV yêu cầu HS:</w:t>
      </w:r>
      <w:r>
        <w:rPr>
          <w:iCs/>
          <w:color w:val="000000"/>
          <w:sz w:val="28"/>
          <w:szCs w:val="28"/>
          <w:lang w:val="nl-NL"/>
        </w:rPr>
        <w:t xml:space="preserve"> viết đoạn văn (5 – </w:t>
      </w:r>
      <w:r w:rsidRPr="00884151">
        <w:rPr>
          <w:iCs/>
          <w:color w:val="000000"/>
          <w:sz w:val="28"/>
          <w:szCs w:val="28"/>
          <w:lang w:val="nl-NL"/>
        </w:rPr>
        <w:t xml:space="preserve">7 câu) kể lại một sự việc trong câu chuyện </w:t>
      </w:r>
      <w:r w:rsidRPr="00E94715">
        <w:rPr>
          <w:i/>
          <w:iCs/>
          <w:color w:val="000000"/>
          <w:sz w:val="28"/>
          <w:szCs w:val="28"/>
          <w:lang w:val="nl-NL"/>
        </w:rPr>
        <w:t>Bài học đường đời đầu tiên</w:t>
      </w:r>
      <w:r w:rsidRPr="00884151">
        <w:rPr>
          <w:iCs/>
          <w:color w:val="000000"/>
          <w:sz w:val="28"/>
          <w:szCs w:val="28"/>
          <w:lang w:val="nl-NL"/>
        </w:rPr>
        <w:t xml:space="preserve"> bằng lời của nhân vật đó.</w:t>
      </w:r>
    </w:p>
    <w:p w:rsidR="005057E2" w:rsidRPr="00884151" w:rsidRDefault="005057E2" w:rsidP="00DE7477">
      <w:pPr>
        <w:tabs>
          <w:tab w:val="left" w:pos="142"/>
          <w:tab w:val="left" w:pos="284"/>
          <w:tab w:val="left" w:pos="426"/>
        </w:tabs>
        <w:jc w:val="both"/>
        <w:rPr>
          <w:i/>
          <w:color w:val="000000"/>
          <w:sz w:val="28"/>
          <w:szCs w:val="28"/>
          <w:lang w:val="nl-NL"/>
        </w:rPr>
      </w:pPr>
      <w:r w:rsidRPr="00884151">
        <w:rPr>
          <w:iCs/>
          <w:color w:val="000000"/>
          <w:sz w:val="28"/>
          <w:szCs w:val="28"/>
          <w:lang w:val="nl-NL"/>
        </w:rPr>
        <w:t xml:space="preserve">GV gợi ý có thể lựa chọn lời của nhân vật Dế Mèn hoặc Dế Choắt. Ngôi kể phải phù hợp với sự việc và nhân vật được lựa chọn, thể hiện đúng cách nhìn và giọng kể của người kể chuyện, đảm bảo tính chính xác của các sự kiện. </w:t>
      </w:r>
    </w:p>
    <w:p w:rsidR="005057E2" w:rsidRPr="00884151" w:rsidRDefault="005057E2" w:rsidP="00DE7477">
      <w:pPr>
        <w:tabs>
          <w:tab w:val="left" w:pos="142"/>
          <w:tab w:val="left" w:pos="284"/>
          <w:tab w:val="left" w:pos="426"/>
        </w:tabs>
        <w:rPr>
          <w:bCs/>
          <w:i/>
          <w:color w:val="000000"/>
          <w:sz w:val="28"/>
          <w:szCs w:val="28"/>
          <w:lang w:val="nl-NL"/>
        </w:rPr>
      </w:pPr>
      <w:r w:rsidRPr="00884151">
        <w:rPr>
          <w:bCs/>
          <w:i/>
          <w:color w:val="000000"/>
          <w:sz w:val="28"/>
          <w:szCs w:val="28"/>
          <w:lang w:val="nl-NL"/>
        </w:rPr>
        <w:t>- GV nhận xét, đánh giá, chuẩn kiến thức.</w:t>
      </w:r>
    </w:p>
    <w:p w:rsidR="005057E2" w:rsidRPr="00884151" w:rsidRDefault="005057E2" w:rsidP="00DE7477">
      <w:pPr>
        <w:jc w:val="both"/>
        <w:rPr>
          <w:b/>
          <w:sz w:val="28"/>
          <w:szCs w:val="28"/>
          <w:lang w:val="sv-SE"/>
        </w:rPr>
      </w:pPr>
      <w:r w:rsidRPr="00884151">
        <w:rPr>
          <w:b/>
          <w:sz w:val="28"/>
          <w:szCs w:val="28"/>
          <w:lang w:val="sv-SE"/>
        </w:rPr>
        <w:t>IV. KẾ HOẠCH ĐÁNH GIÁ</w:t>
      </w:r>
    </w:p>
    <w:tbl>
      <w:tblPr>
        <w:tblStyle w:val="TableGrid"/>
        <w:tblW w:w="0" w:type="auto"/>
        <w:tblLook w:val="04A0"/>
      </w:tblPr>
      <w:tblGrid>
        <w:gridCol w:w="2689"/>
        <w:gridCol w:w="3543"/>
        <w:gridCol w:w="2552"/>
        <w:gridCol w:w="844"/>
      </w:tblGrid>
      <w:tr w:rsidR="005057E2" w:rsidRPr="00884151" w:rsidTr="00CF4ADE">
        <w:tc>
          <w:tcPr>
            <w:tcW w:w="2689" w:type="dxa"/>
            <w:vAlign w:val="center"/>
          </w:tcPr>
          <w:p w:rsidR="005057E2" w:rsidRPr="00884151" w:rsidRDefault="005057E2" w:rsidP="00DE7477">
            <w:pPr>
              <w:jc w:val="center"/>
              <w:rPr>
                <w:rFonts w:ascii="Times New Roman" w:hAnsi="Times New Roman"/>
                <w:b/>
                <w:sz w:val="28"/>
                <w:szCs w:val="28"/>
                <w:lang w:val="sv-SE"/>
              </w:rPr>
            </w:pPr>
            <w:r w:rsidRPr="00884151">
              <w:rPr>
                <w:rFonts w:ascii="Times New Roman" w:hAnsi="Times New Roman"/>
                <w:b/>
                <w:sz w:val="28"/>
                <w:szCs w:val="28"/>
                <w:lang w:val="sv-SE"/>
              </w:rPr>
              <w:t>Hình thức đánh giá</w:t>
            </w:r>
          </w:p>
        </w:tc>
        <w:tc>
          <w:tcPr>
            <w:tcW w:w="3543" w:type="dxa"/>
            <w:vAlign w:val="center"/>
          </w:tcPr>
          <w:p w:rsidR="005057E2" w:rsidRPr="00884151" w:rsidRDefault="005057E2" w:rsidP="00DE7477">
            <w:pPr>
              <w:jc w:val="center"/>
              <w:rPr>
                <w:rFonts w:ascii="Times New Roman" w:hAnsi="Times New Roman"/>
                <w:b/>
                <w:sz w:val="28"/>
                <w:szCs w:val="28"/>
                <w:lang w:val="sv-SE"/>
              </w:rPr>
            </w:pPr>
            <w:r w:rsidRPr="00884151">
              <w:rPr>
                <w:rFonts w:ascii="Times New Roman" w:hAnsi="Times New Roman"/>
                <w:b/>
                <w:sz w:val="28"/>
                <w:szCs w:val="28"/>
                <w:lang w:val="sv-SE"/>
              </w:rPr>
              <w:t>Phương pháp</w:t>
            </w:r>
          </w:p>
          <w:p w:rsidR="005057E2" w:rsidRPr="00884151" w:rsidRDefault="005057E2" w:rsidP="00DE7477">
            <w:pPr>
              <w:jc w:val="center"/>
              <w:rPr>
                <w:rFonts w:ascii="Times New Roman" w:hAnsi="Times New Roman"/>
                <w:b/>
                <w:sz w:val="28"/>
                <w:szCs w:val="28"/>
                <w:lang w:val="sv-SE"/>
              </w:rPr>
            </w:pPr>
            <w:r w:rsidRPr="00884151">
              <w:rPr>
                <w:rFonts w:ascii="Times New Roman" w:hAnsi="Times New Roman"/>
                <w:b/>
                <w:sz w:val="28"/>
                <w:szCs w:val="28"/>
                <w:lang w:val="sv-SE"/>
              </w:rPr>
              <w:t>đánh giá</w:t>
            </w:r>
          </w:p>
        </w:tc>
        <w:tc>
          <w:tcPr>
            <w:tcW w:w="2552" w:type="dxa"/>
            <w:vAlign w:val="center"/>
          </w:tcPr>
          <w:p w:rsidR="005057E2" w:rsidRPr="00884151" w:rsidRDefault="005057E2" w:rsidP="00DE7477">
            <w:pPr>
              <w:jc w:val="center"/>
              <w:rPr>
                <w:rFonts w:ascii="Times New Roman" w:hAnsi="Times New Roman"/>
                <w:b/>
                <w:sz w:val="28"/>
                <w:szCs w:val="28"/>
                <w:lang w:val="sv-SE"/>
              </w:rPr>
            </w:pPr>
            <w:r w:rsidRPr="00884151">
              <w:rPr>
                <w:rFonts w:ascii="Times New Roman" w:hAnsi="Times New Roman"/>
                <w:b/>
                <w:sz w:val="28"/>
                <w:szCs w:val="28"/>
                <w:lang w:val="sv-SE"/>
              </w:rPr>
              <w:t>Công cụ đánh giá</w:t>
            </w:r>
          </w:p>
        </w:tc>
        <w:tc>
          <w:tcPr>
            <w:tcW w:w="844" w:type="dxa"/>
            <w:vAlign w:val="center"/>
          </w:tcPr>
          <w:p w:rsidR="005057E2" w:rsidRPr="00884151" w:rsidRDefault="005057E2" w:rsidP="00DE7477">
            <w:pPr>
              <w:jc w:val="center"/>
              <w:rPr>
                <w:rFonts w:ascii="Times New Roman" w:hAnsi="Times New Roman"/>
                <w:b/>
                <w:sz w:val="28"/>
                <w:szCs w:val="28"/>
                <w:lang w:val="sv-SE"/>
              </w:rPr>
            </w:pPr>
            <w:r w:rsidRPr="00884151">
              <w:rPr>
                <w:rFonts w:ascii="Times New Roman" w:hAnsi="Times New Roman"/>
                <w:b/>
                <w:sz w:val="28"/>
                <w:szCs w:val="28"/>
                <w:lang w:val="sv-SE"/>
              </w:rPr>
              <w:t>Ghi chú</w:t>
            </w:r>
          </w:p>
        </w:tc>
      </w:tr>
      <w:tr w:rsidR="005057E2" w:rsidRPr="00884151" w:rsidTr="00CF4ADE">
        <w:tc>
          <w:tcPr>
            <w:tcW w:w="2689" w:type="dxa"/>
          </w:tcPr>
          <w:p w:rsidR="005057E2" w:rsidRPr="00884151" w:rsidRDefault="005057E2" w:rsidP="00DE7477">
            <w:pPr>
              <w:jc w:val="both"/>
              <w:rPr>
                <w:rFonts w:ascii="Times New Roman" w:hAnsi="Times New Roman"/>
                <w:sz w:val="28"/>
                <w:szCs w:val="28"/>
                <w:lang w:val="sv-SE"/>
              </w:rPr>
            </w:pPr>
            <w:r w:rsidRPr="00884151">
              <w:rPr>
                <w:rFonts w:ascii="Times New Roman" w:hAnsi="Times New Roman"/>
                <w:sz w:val="28"/>
                <w:szCs w:val="28"/>
                <w:lang w:val="sv-SE"/>
              </w:rPr>
              <w:t>- Hình thức hỏi – đáp - Thuyết trình sản phẩm.</w:t>
            </w:r>
          </w:p>
        </w:tc>
        <w:tc>
          <w:tcPr>
            <w:tcW w:w="3543" w:type="dxa"/>
          </w:tcPr>
          <w:p w:rsidR="005057E2" w:rsidRPr="00884151" w:rsidRDefault="005057E2" w:rsidP="00DE7477">
            <w:pPr>
              <w:jc w:val="both"/>
              <w:rPr>
                <w:rFonts w:ascii="Times New Roman" w:hAnsi="Times New Roman"/>
                <w:sz w:val="28"/>
                <w:szCs w:val="28"/>
                <w:lang w:val="sv-SE"/>
              </w:rPr>
            </w:pPr>
            <w:r w:rsidRPr="00884151">
              <w:rPr>
                <w:rFonts w:ascii="Times New Roman" w:hAnsi="Times New Roman"/>
                <w:sz w:val="28"/>
                <w:szCs w:val="28"/>
                <w:lang w:val="sv-SE"/>
              </w:rPr>
              <w:t>- Phù hợp với mục tiêu, nội dung</w:t>
            </w:r>
          </w:p>
          <w:p w:rsidR="005057E2" w:rsidRPr="00884151" w:rsidRDefault="005057E2" w:rsidP="00DE7477">
            <w:pPr>
              <w:jc w:val="both"/>
              <w:rPr>
                <w:rFonts w:ascii="Times New Roman" w:hAnsi="Times New Roman"/>
                <w:sz w:val="28"/>
                <w:szCs w:val="28"/>
                <w:lang w:val="sv-SE"/>
              </w:rPr>
            </w:pPr>
            <w:r w:rsidRPr="00884151">
              <w:rPr>
                <w:rFonts w:ascii="Times New Roman" w:hAnsi="Times New Roman"/>
                <w:sz w:val="28"/>
                <w:szCs w:val="28"/>
                <w:lang w:val="sv-SE"/>
              </w:rPr>
              <w:t>- Hấp dẫn, sinh động</w:t>
            </w:r>
          </w:p>
          <w:p w:rsidR="005057E2" w:rsidRPr="00884151" w:rsidRDefault="005057E2" w:rsidP="00DE7477">
            <w:pPr>
              <w:jc w:val="both"/>
              <w:rPr>
                <w:rFonts w:ascii="Times New Roman" w:hAnsi="Times New Roman"/>
                <w:sz w:val="28"/>
                <w:szCs w:val="28"/>
                <w:lang w:val="sv-SE"/>
              </w:rPr>
            </w:pPr>
            <w:r w:rsidRPr="00884151">
              <w:rPr>
                <w:rFonts w:ascii="Times New Roman" w:hAnsi="Times New Roman"/>
                <w:sz w:val="28"/>
                <w:szCs w:val="28"/>
                <w:lang w:val="sv-SE"/>
              </w:rPr>
              <w:t>- Thu hút được sự tham gia tích cực của người học</w:t>
            </w:r>
          </w:p>
          <w:p w:rsidR="005057E2" w:rsidRPr="00884151" w:rsidRDefault="005057E2" w:rsidP="00DE7477">
            <w:pPr>
              <w:jc w:val="both"/>
              <w:rPr>
                <w:rFonts w:ascii="Times New Roman" w:hAnsi="Times New Roman"/>
                <w:sz w:val="28"/>
                <w:szCs w:val="28"/>
                <w:lang w:val="sv-SE"/>
              </w:rPr>
            </w:pPr>
            <w:r w:rsidRPr="00884151">
              <w:rPr>
                <w:rFonts w:ascii="Times New Roman" w:hAnsi="Times New Roman"/>
                <w:sz w:val="28"/>
                <w:szCs w:val="28"/>
                <w:lang w:val="sv-SE"/>
              </w:rPr>
              <w:t xml:space="preserve">- Sự đa dạng, đáp ứng các </w:t>
            </w:r>
            <w:r w:rsidRPr="00884151">
              <w:rPr>
                <w:rFonts w:ascii="Times New Roman" w:hAnsi="Times New Roman"/>
                <w:sz w:val="28"/>
                <w:szCs w:val="28"/>
                <w:lang w:val="sv-SE"/>
              </w:rPr>
              <w:lastRenderedPageBreak/>
              <w:t>phong cách học khác nhau của người học</w:t>
            </w:r>
          </w:p>
          <w:p w:rsidR="005057E2" w:rsidRPr="00884151" w:rsidRDefault="005057E2" w:rsidP="00DE7477">
            <w:pPr>
              <w:jc w:val="both"/>
              <w:rPr>
                <w:rFonts w:ascii="Times New Roman" w:hAnsi="Times New Roman"/>
                <w:b/>
                <w:sz w:val="28"/>
                <w:szCs w:val="28"/>
                <w:lang w:val="sv-SE"/>
              </w:rPr>
            </w:pPr>
          </w:p>
        </w:tc>
        <w:tc>
          <w:tcPr>
            <w:tcW w:w="2552" w:type="dxa"/>
          </w:tcPr>
          <w:p w:rsidR="005057E2" w:rsidRPr="00884151" w:rsidRDefault="005057E2" w:rsidP="00DE7477">
            <w:pPr>
              <w:jc w:val="both"/>
              <w:rPr>
                <w:rFonts w:ascii="Times New Roman" w:hAnsi="Times New Roman"/>
                <w:sz w:val="28"/>
                <w:szCs w:val="28"/>
                <w:lang w:val="sv-SE"/>
              </w:rPr>
            </w:pPr>
            <w:r w:rsidRPr="00884151">
              <w:rPr>
                <w:rFonts w:ascii="Times New Roman" w:hAnsi="Times New Roman"/>
                <w:sz w:val="28"/>
                <w:szCs w:val="28"/>
                <w:lang w:val="sv-SE"/>
              </w:rPr>
              <w:lastRenderedPageBreak/>
              <w:t>- Báo cáo thực hiện công việc.</w:t>
            </w:r>
          </w:p>
          <w:p w:rsidR="005057E2" w:rsidRPr="00884151" w:rsidRDefault="005057E2" w:rsidP="00DE7477">
            <w:pPr>
              <w:jc w:val="both"/>
              <w:rPr>
                <w:rFonts w:ascii="Times New Roman" w:hAnsi="Times New Roman"/>
                <w:sz w:val="28"/>
                <w:szCs w:val="28"/>
                <w:lang w:val="sv-SE"/>
              </w:rPr>
            </w:pPr>
            <w:r w:rsidRPr="00884151">
              <w:rPr>
                <w:rFonts w:ascii="Times New Roman" w:hAnsi="Times New Roman"/>
                <w:sz w:val="28"/>
                <w:szCs w:val="28"/>
                <w:lang w:val="sv-SE"/>
              </w:rPr>
              <w:t>- Phiếu học tập</w:t>
            </w:r>
          </w:p>
          <w:p w:rsidR="005057E2" w:rsidRPr="00884151" w:rsidRDefault="005057E2" w:rsidP="00DE7477">
            <w:pPr>
              <w:jc w:val="both"/>
              <w:rPr>
                <w:rFonts w:ascii="Times New Roman" w:hAnsi="Times New Roman"/>
                <w:sz w:val="28"/>
                <w:szCs w:val="28"/>
                <w:lang w:val="sv-SE"/>
              </w:rPr>
            </w:pPr>
            <w:r w:rsidRPr="00884151">
              <w:rPr>
                <w:rFonts w:ascii="Times New Roman" w:hAnsi="Times New Roman"/>
                <w:sz w:val="28"/>
                <w:szCs w:val="28"/>
                <w:lang w:val="sv-SE"/>
              </w:rPr>
              <w:t>- Hệ thống câu hỏi và bài tập</w:t>
            </w:r>
          </w:p>
          <w:p w:rsidR="005057E2" w:rsidRPr="00884151" w:rsidRDefault="005057E2" w:rsidP="00DE7477">
            <w:pPr>
              <w:jc w:val="both"/>
              <w:rPr>
                <w:rFonts w:ascii="Times New Roman" w:hAnsi="Times New Roman"/>
                <w:b/>
                <w:sz w:val="28"/>
                <w:szCs w:val="28"/>
                <w:lang w:val="sv-SE"/>
              </w:rPr>
            </w:pPr>
            <w:r w:rsidRPr="00884151">
              <w:rPr>
                <w:rFonts w:ascii="Times New Roman" w:hAnsi="Times New Roman"/>
                <w:sz w:val="28"/>
                <w:szCs w:val="28"/>
                <w:lang w:val="sv-SE"/>
              </w:rPr>
              <w:t>- Trao đổi, thảo luận</w:t>
            </w:r>
          </w:p>
        </w:tc>
        <w:tc>
          <w:tcPr>
            <w:tcW w:w="844" w:type="dxa"/>
          </w:tcPr>
          <w:p w:rsidR="005057E2" w:rsidRPr="00884151" w:rsidRDefault="005057E2" w:rsidP="00DE7477">
            <w:pPr>
              <w:jc w:val="both"/>
              <w:rPr>
                <w:rFonts w:ascii="Times New Roman" w:hAnsi="Times New Roman"/>
                <w:b/>
                <w:sz w:val="28"/>
                <w:szCs w:val="28"/>
                <w:lang w:val="sv-SE"/>
              </w:rPr>
            </w:pPr>
          </w:p>
        </w:tc>
      </w:tr>
    </w:tbl>
    <w:p w:rsidR="00EF6B81" w:rsidRPr="00FC7859" w:rsidRDefault="00EF6B81" w:rsidP="00DE7477">
      <w:pPr>
        <w:rPr>
          <w:sz w:val="28"/>
          <w:szCs w:val="28"/>
        </w:rPr>
      </w:pPr>
    </w:p>
    <w:sectPr w:rsidR="00EF6B81" w:rsidRPr="00FC7859" w:rsidSect="00C63053">
      <w:footerReference w:type="default" r:id="rId19"/>
      <w:pgSz w:w="11907" w:h="16840" w:code="9"/>
      <w:pgMar w:top="397" w:right="397" w:bottom="397" w:left="1418" w:header="720" w:footer="720" w:gutter="0"/>
      <w:pgNumType w:start="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F9F" w:rsidRDefault="008D1F9F" w:rsidP="00CD5DA9">
      <w:r>
        <w:separator/>
      </w:r>
    </w:p>
  </w:endnote>
  <w:endnote w:type="continuationSeparator" w:id="1">
    <w:p w:rsidR="008D1F9F" w:rsidRDefault="008D1F9F" w:rsidP="00CD5D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3"/>
    <w:family w:val="swiss"/>
    <w:pitch w:val="variable"/>
    <w:sig w:usb0="E10002FF" w:usb1="4000ACFF" w:usb2="00000009" w:usb3="00000000" w:csb0="0000019F" w:csb1="00000000"/>
  </w:font>
  <w:font w:name="VNI Times">
    <w:altName w:val="Calibri"/>
    <w:panose1 w:val="00000000000000000000"/>
    <w:charset w:val="00"/>
    <w:family w:val="auto"/>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3233688"/>
      <w:docPartObj>
        <w:docPartGallery w:val="Page Numbers (Bottom of Page)"/>
        <w:docPartUnique/>
      </w:docPartObj>
    </w:sdtPr>
    <w:sdtEndPr>
      <w:rPr>
        <w:noProof/>
      </w:rPr>
    </w:sdtEndPr>
    <w:sdtContent>
      <w:p w:rsidR="00CF4ADE" w:rsidRDefault="00CF4ADE">
        <w:pPr>
          <w:pStyle w:val="Footer"/>
          <w:jc w:val="center"/>
        </w:pPr>
        <w:fldSimple w:instr=" PAGE   \* MERGEFORMAT ">
          <w:r w:rsidR="00F47992">
            <w:rPr>
              <w:noProof/>
            </w:rPr>
            <w:t>19</w:t>
          </w:r>
        </w:fldSimple>
      </w:p>
    </w:sdtContent>
  </w:sdt>
  <w:p w:rsidR="00CF4ADE" w:rsidRDefault="00CF4A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F9F" w:rsidRDefault="008D1F9F" w:rsidP="00CD5DA9">
      <w:r>
        <w:separator/>
      </w:r>
    </w:p>
  </w:footnote>
  <w:footnote w:type="continuationSeparator" w:id="1">
    <w:p w:rsidR="008D1F9F" w:rsidRDefault="008D1F9F" w:rsidP="00CD5D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1"/>
      <w:numFmt w:val="upperLetter"/>
      <w:suff w:val="space"/>
      <w:lvlText w:val="%1."/>
      <w:lvlJc w:val="left"/>
    </w:lvl>
  </w:abstractNum>
  <w:abstractNum w:abstractNumId="1">
    <w:nsid w:val="00000010"/>
    <w:multiLevelType w:val="singleLevel"/>
    <w:tmpl w:val="00000010"/>
    <w:lvl w:ilvl="0">
      <w:start w:val="1"/>
      <w:numFmt w:val="upperLetter"/>
      <w:suff w:val="space"/>
      <w:lvlText w:val="%1."/>
      <w:lvlJc w:val="left"/>
    </w:lvl>
  </w:abstractNum>
  <w:abstractNum w:abstractNumId="2">
    <w:nsid w:val="00000011"/>
    <w:multiLevelType w:val="singleLevel"/>
    <w:tmpl w:val="00000011"/>
    <w:lvl w:ilvl="0">
      <w:start w:val="1"/>
      <w:numFmt w:val="upperLetter"/>
      <w:suff w:val="space"/>
      <w:lvlText w:val="%1."/>
      <w:lvlJc w:val="left"/>
    </w:lvl>
  </w:abstractNum>
  <w:abstractNum w:abstractNumId="3">
    <w:nsid w:val="00000012"/>
    <w:multiLevelType w:val="singleLevel"/>
    <w:tmpl w:val="00000012"/>
    <w:lvl w:ilvl="0">
      <w:start w:val="1"/>
      <w:numFmt w:val="upperLetter"/>
      <w:suff w:val="space"/>
      <w:lvlText w:val="%1."/>
      <w:lvlJc w:val="left"/>
    </w:lvl>
  </w:abstractNum>
  <w:abstractNum w:abstractNumId="4">
    <w:nsid w:val="00000021"/>
    <w:multiLevelType w:val="singleLevel"/>
    <w:tmpl w:val="00000021"/>
    <w:lvl w:ilvl="0">
      <w:start w:val="1"/>
      <w:numFmt w:val="upperLetter"/>
      <w:suff w:val="space"/>
      <w:lvlText w:val="%1."/>
      <w:lvlJc w:val="left"/>
    </w:lvl>
  </w:abstractNum>
  <w:abstractNum w:abstractNumId="5">
    <w:nsid w:val="00000028"/>
    <w:multiLevelType w:val="singleLevel"/>
    <w:tmpl w:val="00000028"/>
    <w:lvl w:ilvl="0">
      <w:start w:val="1"/>
      <w:numFmt w:val="lowerLetter"/>
      <w:suff w:val="space"/>
      <w:lvlText w:val="%1."/>
      <w:lvlJc w:val="left"/>
    </w:lvl>
  </w:abstractNum>
  <w:abstractNum w:abstractNumId="6">
    <w:nsid w:val="0000002D"/>
    <w:multiLevelType w:val="singleLevel"/>
    <w:tmpl w:val="0000002D"/>
    <w:lvl w:ilvl="0">
      <w:start w:val="1"/>
      <w:numFmt w:val="decimal"/>
      <w:suff w:val="space"/>
      <w:lvlText w:val="%1."/>
      <w:lvlJc w:val="left"/>
    </w:lvl>
  </w:abstractNum>
  <w:abstractNum w:abstractNumId="7">
    <w:nsid w:val="00000034"/>
    <w:multiLevelType w:val="multilevel"/>
    <w:tmpl w:val="00000034"/>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0000035"/>
    <w:multiLevelType w:val="multilevel"/>
    <w:tmpl w:val="000000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00000038"/>
    <w:multiLevelType w:val="multilevel"/>
    <w:tmpl w:val="000000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0000003B"/>
    <w:multiLevelType w:val="singleLevel"/>
    <w:tmpl w:val="0000003B"/>
    <w:lvl w:ilvl="0">
      <w:start w:val="1"/>
      <w:numFmt w:val="upperLetter"/>
      <w:suff w:val="space"/>
      <w:lvlText w:val="%1."/>
      <w:lvlJc w:val="left"/>
    </w:lvl>
  </w:abstractNum>
  <w:abstractNum w:abstractNumId="11">
    <w:nsid w:val="1EA308BB"/>
    <w:multiLevelType w:val="hybridMultilevel"/>
    <w:tmpl w:val="E26018A8"/>
    <w:lvl w:ilvl="0" w:tplc="26E8FE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7D609E"/>
    <w:multiLevelType w:val="hybridMultilevel"/>
    <w:tmpl w:val="F7C020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FB4025"/>
    <w:multiLevelType w:val="hybridMultilevel"/>
    <w:tmpl w:val="31C47C4E"/>
    <w:lvl w:ilvl="0" w:tplc="042A0001">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4">
    <w:nsid w:val="702745D2"/>
    <w:multiLevelType w:val="hybridMultilevel"/>
    <w:tmpl w:val="BA40D784"/>
    <w:lvl w:ilvl="0" w:tplc="042A0001">
      <w:start w:val="1"/>
      <w:numFmt w:val="bullet"/>
      <w:lvlText w:val=""/>
      <w:lvlJc w:val="left"/>
      <w:pPr>
        <w:ind w:left="360" w:hanging="360"/>
      </w:pPr>
      <w:rPr>
        <w:rFonts w:ascii="Symbol" w:hAnsi="Symbol" w:hint="default"/>
      </w:rPr>
    </w:lvl>
    <w:lvl w:ilvl="1" w:tplc="042A0003">
      <w:start w:val="1"/>
      <w:numFmt w:val="bullet"/>
      <w:lvlText w:val="o"/>
      <w:lvlJc w:val="left"/>
      <w:pPr>
        <w:ind w:left="1080" w:hanging="360"/>
      </w:pPr>
      <w:rPr>
        <w:rFonts w:ascii="Courier New" w:hAnsi="Courier New" w:cs="Courier New" w:hint="default"/>
      </w:rPr>
    </w:lvl>
    <w:lvl w:ilvl="2" w:tplc="042A0005">
      <w:start w:val="1"/>
      <w:numFmt w:val="bullet"/>
      <w:lvlText w:val=""/>
      <w:lvlJc w:val="left"/>
      <w:pPr>
        <w:ind w:left="1800" w:hanging="360"/>
      </w:pPr>
      <w:rPr>
        <w:rFonts w:ascii="Wingdings" w:hAnsi="Wingdings" w:hint="default"/>
      </w:rPr>
    </w:lvl>
    <w:lvl w:ilvl="3" w:tplc="042A0001">
      <w:start w:val="1"/>
      <w:numFmt w:val="bullet"/>
      <w:lvlText w:val=""/>
      <w:lvlJc w:val="left"/>
      <w:pPr>
        <w:ind w:left="2520" w:hanging="360"/>
      </w:pPr>
      <w:rPr>
        <w:rFonts w:ascii="Symbol" w:hAnsi="Symbol" w:hint="default"/>
      </w:rPr>
    </w:lvl>
    <w:lvl w:ilvl="4" w:tplc="042A0003">
      <w:start w:val="1"/>
      <w:numFmt w:val="bullet"/>
      <w:lvlText w:val="o"/>
      <w:lvlJc w:val="left"/>
      <w:pPr>
        <w:ind w:left="3240" w:hanging="360"/>
      </w:pPr>
      <w:rPr>
        <w:rFonts w:ascii="Courier New" w:hAnsi="Courier New" w:cs="Courier New" w:hint="default"/>
      </w:rPr>
    </w:lvl>
    <w:lvl w:ilvl="5" w:tplc="042A0005">
      <w:start w:val="1"/>
      <w:numFmt w:val="bullet"/>
      <w:lvlText w:val=""/>
      <w:lvlJc w:val="left"/>
      <w:pPr>
        <w:ind w:left="3960" w:hanging="360"/>
      </w:pPr>
      <w:rPr>
        <w:rFonts w:ascii="Wingdings" w:hAnsi="Wingdings" w:hint="default"/>
      </w:rPr>
    </w:lvl>
    <w:lvl w:ilvl="6" w:tplc="042A0001">
      <w:start w:val="1"/>
      <w:numFmt w:val="bullet"/>
      <w:lvlText w:val=""/>
      <w:lvlJc w:val="left"/>
      <w:pPr>
        <w:ind w:left="4680" w:hanging="360"/>
      </w:pPr>
      <w:rPr>
        <w:rFonts w:ascii="Symbol" w:hAnsi="Symbol" w:hint="default"/>
      </w:rPr>
    </w:lvl>
    <w:lvl w:ilvl="7" w:tplc="042A0003">
      <w:start w:val="1"/>
      <w:numFmt w:val="bullet"/>
      <w:lvlText w:val="o"/>
      <w:lvlJc w:val="left"/>
      <w:pPr>
        <w:ind w:left="5400" w:hanging="360"/>
      </w:pPr>
      <w:rPr>
        <w:rFonts w:ascii="Courier New" w:hAnsi="Courier New" w:cs="Courier New" w:hint="default"/>
      </w:rPr>
    </w:lvl>
    <w:lvl w:ilvl="8" w:tplc="042A0005">
      <w:start w:val="1"/>
      <w:numFmt w:val="bullet"/>
      <w:lvlText w:val=""/>
      <w:lvlJc w:val="left"/>
      <w:pPr>
        <w:ind w:left="6120" w:hanging="360"/>
      </w:pPr>
      <w:rPr>
        <w:rFonts w:ascii="Wingdings" w:hAnsi="Wingdings" w:hint="default"/>
      </w:rPr>
    </w:lvl>
  </w:abstractNum>
  <w:abstractNum w:abstractNumId="15">
    <w:nsid w:val="7E3C0838"/>
    <w:multiLevelType w:val="multilevel"/>
    <w:tmpl w:val="D59C7B92"/>
    <w:lvl w:ilvl="0">
      <w:start w:val="1"/>
      <w:numFmt w:val="upperRoman"/>
      <w:lvlText w:val="%1."/>
      <w:lvlJc w:val="left"/>
      <w:pPr>
        <w:ind w:left="720" w:hanging="360"/>
      </w:pPr>
      <w:rPr>
        <w:rFonts w:ascii="Times New Roman" w:eastAsiaTheme="minorHAnsi" w:hAnsi="Times New Roman" w:cstheme="minorBidi"/>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6"/>
  </w:num>
  <w:num w:numId="3">
    <w:abstractNumId w:val="5"/>
  </w:num>
  <w:num w:numId="4">
    <w:abstractNumId w:val="9"/>
  </w:num>
  <w:num w:numId="5">
    <w:abstractNumId w:val="8"/>
  </w:num>
  <w:num w:numId="6">
    <w:abstractNumId w:val="0"/>
  </w:num>
  <w:num w:numId="7">
    <w:abstractNumId w:val="4"/>
  </w:num>
  <w:num w:numId="8">
    <w:abstractNumId w:val="2"/>
  </w:num>
  <w:num w:numId="9">
    <w:abstractNumId w:val="1"/>
  </w:num>
  <w:num w:numId="10">
    <w:abstractNumId w:val="10"/>
  </w:num>
  <w:num w:numId="11">
    <w:abstractNumId w:val="3"/>
  </w:num>
  <w:num w:numId="12">
    <w:abstractNumId w:val="12"/>
  </w:num>
  <w:num w:numId="13">
    <w:abstractNumId w:val="13"/>
  </w:num>
  <w:num w:numId="14">
    <w:abstractNumId w:val="14"/>
  </w:num>
  <w:num w:numId="15">
    <w:abstractNumId w:val="11"/>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defaultTabStop w:val="720"/>
  <w:characterSpacingControl w:val="doNotCompress"/>
  <w:footnotePr>
    <w:footnote w:id="0"/>
    <w:footnote w:id="1"/>
  </w:footnotePr>
  <w:endnotePr>
    <w:endnote w:id="0"/>
    <w:endnote w:id="1"/>
  </w:endnotePr>
  <w:compat/>
  <w:rsids>
    <w:rsidRoot w:val="00466E68"/>
    <w:rsid w:val="000667AC"/>
    <w:rsid w:val="00070DEA"/>
    <w:rsid w:val="00096606"/>
    <w:rsid w:val="001D5D0D"/>
    <w:rsid w:val="001E1520"/>
    <w:rsid w:val="00332576"/>
    <w:rsid w:val="00380E89"/>
    <w:rsid w:val="003B59D6"/>
    <w:rsid w:val="003C280F"/>
    <w:rsid w:val="003D1E31"/>
    <w:rsid w:val="00466E68"/>
    <w:rsid w:val="0050197C"/>
    <w:rsid w:val="005057E2"/>
    <w:rsid w:val="005E0209"/>
    <w:rsid w:val="00610DA5"/>
    <w:rsid w:val="00644CAD"/>
    <w:rsid w:val="00645336"/>
    <w:rsid w:val="006937B3"/>
    <w:rsid w:val="00736ABD"/>
    <w:rsid w:val="00740F1A"/>
    <w:rsid w:val="0078138D"/>
    <w:rsid w:val="007952F7"/>
    <w:rsid w:val="007E3760"/>
    <w:rsid w:val="00803128"/>
    <w:rsid w:val="008805BF"/>
    <w:rsid w:val="0089454B"/>
    <w:rsid w:val="008B5398"/>
    <w:rsid w:val="008D1F9F"/>
    <w:rsid w:val="008F7E56"/>
    <w:rsid w:val="00923EB5"/>
    <w:rsid w:val="00B9411A"/>
    <w:rsid w:val="00BF01AA"/>
    <w:rsid w:val="00C63053"/>
    <w:rsid w:val="00C76415"/>
    <w:rsid w:val="00CD5DA9"/>
    <w:rsid w:val="00CF4ADE"/>
    <w:rsid w:val="00D77F60"/>
    <w:rsid w:val="00DE7477"/>
    <w:rsid w:val="00E61400"/>
    <w:rsid w:val="00EF6B81"/>
    <w:rsid w:val="00F268D4"/>
    <w:rsid w:val="00F47992"/>
    <w:rsid w:val="00F7082B"/>
    <w:rsid w:val="00F860FB"/>
    <w:rsid w:val="00F87302"/>
    <w:rsid w:val="00FC78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E68"/>
    <w:pPr>
      <w:widowControl w:val="0"/>
      <w:spacing w:after="0" w:line="240" w:lineRule="auto"/>
    </w:pPr>
    <w:rPr>
      <w:rFonts w:eastAsia="SimSu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6E68"/>
    <w:rPr>
      <w:color w:val="0000FF"/>
      <w:u w:val="single"/>
    </w:rPr>
  </w:style>
  <w:style w:type="paragraph" w:customStyle="1" w:styleId="msonormal0">
    <w:name w:val="msonormal"/>
    <w:basedOn w:val="Normal"/>
    <w:rsid w:val="00466E68"/>
    <w:pPr>
      <w:spacing w:before="100" w:beforeAutospacing="1" w:after="100" w:afterAutospacing="1"/>
    </w:pPr>
  </w:style>
  <w:style w:type="paragraph" w:customStyle="1" w:styleId="NormalWeb858D7CFB-ED40-4347-BF05-701D383B685F858D7CFB-ED40-4347-BF05-701D383B685F">
    <w:name w:val="Normal (Web){858D7CFB-ED40-4347-BF05-701D383B685F}{858D7CFB-ED40-4347-BF05-701D383B685F}"/>
    <w:basedOn w:val="Normal"/>
    <w:rsid w:val="00466E68"/>
    <w:pPr>
      <w:spacing w:before="100" w:beforeAutospacing="1" w:after="100" w:afterAutospacing="1"/>
    </w:pPr>
  </w:style>
  <w:style w:type="paragraph" w:styleId="ListParagraph">
    <w:name w:val="List Paragraph"/>
    <w:basedOn w:val="Normal"/>
    <w:uiPriority w:val="34"/>
    <w:qFormat/>
    <w:rsid w:val="00466E68"/>
    <w:pPr>
      <w:ind w:left="1440" w:hanging="360"/>
    </w:pPr>
    <w:rPr>
      <w:rFonts w:ascii="VNI Times" w:eastAsia="Calibri" w:hAnsi="VNI Times"/>
      <w:sz w:val="22"/>
      <w:szCs w:val="28"/>
    </w:rPr>
  </w:style>
  <w:style w:type="character" w:styleId="FollowedHyperlink">
    <w:name w:val="FollowedHyperlink"/>
    <w:basedOn w:val="DefaultParagraphFont"/>
    <w:uiPriority w:val="99"/>
    <w:semiHidden/>
    <w:unhideWhenUsed/>
    <w:rsid w:val="00466E68"/>
    <w:rPr>
      <w:color w:val="800080" w:themeColor="followedHyperlink"/>
      <w:u w:val="single"/>
    </w:rPr>
  </w:style>
  <w:style w:type="paragraph" w:styleId="BalloonText">
    <w:name w:val="Balloon Text"/>
    <w:basedOn w:val="Normal"/>
    <w:link w:val="BalloonTextChar"/>
    <w:uiPriority w:val="99"/>
    <w:semiHidden/>
    <w:unhideWhenUsed/>
    <w:rsid w:val="00466E68"/>
    <w:rPr>
      <w:rFonts w:ascii="Tahoma" w:hAnsi="Tahoma" w:cs="Tahoma"/>
      <w:sz w:val="16"/>
      <w:szCs w:val="16"/>
    </w:rPr>
  </w:style>
  <w:style w:type="character" w:customStyle="1" w:styleId="BalloonTextChar">
    <w:name w:val="Balloon Text Char"/>
    <w:basedOn w:val="DefaultParagraphFont"/>
    <w:link w:val="BalloonText"/>
    <w:uiPriority w:val="99"/>
    <w:semiHidden/>
    <w:rsid w:val="00466E68"/>
    <w:rPr>
      <w:rFonts w:ascii="Tahoma" w:eastAsia="SimSun" w:hAnsi="Tahoma" w:cs="Tahoma"/>
      <w:kern w:val="2"/>
      <w:sz w:val="16"/>
      <w:szCs w:val="16"/>
      <w:lang w:eastAsia="zh-CN"/>
    </w:rPr>
  </w:style>
  <w:style w:type="table" w:styleId="TableGrid">
    <w:name w:val="Table Grid"/>
    <w:basedOn w:val="TableNormal"/>
    <w:uiPriority w:val="59"/>
    <w:rsid w:val="00645336"/>
    <w:pPr>
      <w:spacing w:after="0" w:line="240" w:lineRule="auto"/>
    </w:pPr>
    <w:rPr>
      <w:rFonts w:asciiTheme="minorHAnsi" w:eastAsiaTheme="minorEastAsia" w:hAnsiTheme="minorHAns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D5DA9"/>
    <w:pPr>
      <w:tabs>
        <w:tab w:val="center" w:pos="4680"/>
        <w:tab w:val="right" w:pos="9360"/>
      </w:tabs>
    </w:pPr>
  </w:style>
  <w:style w:type="character" w:customStyle="1" w:styleId="HeaderChar">
    <w:name w:val="Header Char"/>
    <w:basedOn w:val="DefaultParagraphFont"/>
    <w:link w:val="Header"/>
    <w:uiPriority w:val="99"/>
    <w:rsid w:val="00CD5DA9"/>
    <w:rPr>
      <w:rFonts w:eastAsia="SimSun" w:cs="Times New Roman"/>
      <w:kern w:val="2"/>
      <w:sz w:val="24"/>
      <w:szCs w:val="20"/>
      <w:lang w:eastAsia="zh-CN"/>
    </w:rPr>
  </w:style>
  <w:style w:type="paragraph" w:styleId="Footer">
    <w:name w:val="footer"/>
    <w:basedOn w:val="Normal"/>
    <w:link w:val="FooterChar"/>
    <w:uiPriority w:val="99"/>
    <w:unhideWhenUsed/>
    <w:rsid w:val="00CD5DA9"/>
    <w:pPr>
      <w:tabs>
        <w:tab w:val="center" w:pos="4680"/>
        <w:tab w:val="right" w:pos="9360"/>
      </w:tabs>
    </w:pPr>
  </w:style>
  <w:style w:type="character" w:customStyle="1" w:styleId="FooterChar">
    <w:name w:val="Footer Char"/>
    <w:basedOn w:val="DefaultParagraphFont"/>
    <w:link w:val="Footer"/>
    <w:uiPriority w:val="99"/>
    <w:rsid w:val="00CD5DA9"/>
    <w:rPr>
      <w:rFonts w:eastAsia="SimSun" w:cs="Times New Roman"/>
      <w:kern w:val="2"/>
      <w:sz w:val="24"/>
      <w:szCs w:val="20"/>
      <w:lang w:eastAsia="zh-CN"/>
    </w:rPr>
  </w:style>
  <w:style w:type="character" w:customStyle="1" w:styleId="apple-converted-space">
    <w:name w:val="apple-converted-space"/>
    <w:basedOn w:val="DefaultParagraphFont"/>
    <w:rsid w:val="00FC7859"/>
  </w:style>
  <w:style w:type="paragraph" w:styleId="NormalWeb">
    <w:name w:val="Normal (Web)"/>
    <w:basedOn w:val="Normal"/>
    <w:uiPriority w:val="99"/>
    <w:unhideWhenUsed/>
    <w:rsid w:val="00644CAD"/>
    <w:pPr>
      <w:widowControl/>
      <w:spacing w:before="100" w:beforeAutospacing="1" w:after="100" w:afterAutospacing="1"/>
    </w:pPr>
    <w:rPr>
      <w:rFonts w:eastAsia="Times New Roman"/>
      <w:kern w:val="0"/>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K%E1%BA%BF_to%C3%A1n" TargetMode="External"/><Relationship Id="rId13" Type="http://schemas.openxmlformats.org/officeDocument/2006/relationships/hyperlink" Target="http://vi.wikipedia.org/wiki/Truy%E1%BB%87n_ng%E1%BA%AFn" TargetMode="External"/><Relationship Id="rId18" Type="http://schemas.openxmlformats.org/officeDocument/2006/relationships/hyperlink" Target="http://vtc.vn/xa-hoi.2.0.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vi.wikipedia.org/wiki/Vi%E1%BB%87c_l%C3%A0m" TargetMode="External"/><Relationship Id="rId12" Type="http://schemas.openxmlformats.org/officeDocument/2006/relationships/hyperlink" Target="http://vi.wikipedia.org/wiki/Th%E1%BB%83_lo%E1%BA%A1i" TargetMode="External"/><Relationship Id="rId17" Type="http://schemas.openxmlformats.org/officeDocument/2006/relationships/hyperlink" Target="http://vi.wikipedia.org/wiki/Tr%E1%BA%A3i_nghi%E1%BB%87m" TargetMode="External"/><Relationship Id="rId2" Type="http://schemas.openxmlformats.org/officeDocument/2006/relationships/styles" Target="styles.xml"/><Relationship Id="rId16" Type="http://schemas.openxmlformats.org/officeDocument/2006/relationships/hyperlink" Target="http://vi.wikipedia.org/wiki/Ti%E1%BB%83u_lu%E1%BA%AD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wikipedia.org/w/index.php?title=T%C3%A1c_ph%E1%BA%A9m&amp;action=edit&amp;redlink=1" TargetMode="External"/><Relationship Id="rId5" Type="http://schemas.openxmlformats.org/officeDocument/2006/relationships/footnotes" Target="footnotes.xml"/><Relationship Id="rId15" Type="http://schemas.openxmlformats.org/officeDocument/2006/relationships/hyperlink" Target="http://vi.wikipedia.org/wiki/K%E1%BB%8Bch_b%E1%BA%A3n_phim" TargetMode="External"/><Relationship Id="rId10" Type="http://schemas.openxmlformats.org/officeDocument/2006/relationships/hyperlink" Target="http://vi.wikipedia.org/wiki/D%E1%BA%BF_M%C3%A8n_phi%C3%AAu_l%C6%B0u_k%C3%BD"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vi.wikipedia.org/wiki/Th%E1%BA%A5t_nghi%E1%BB%87p" TargetMode="External"/><Relationship Id="rId14" Type="http://schemas.openxmlformats.org/officeDocument/2006/relationships/hyperlink" Target="http://vi.wikipedia.org/wiki/H%E1%BB%93i_k%C3%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13</Pages>
  <Words>3806</Words>
  <Characters>21697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QMC</dc:creator>
  <cp:lastModifiedBy>Admin</cp:lastModifiedBy>
  <cp:revision>35</cp:revision>
  <cp:lastPrinted>2021-09-04T05:02:00Z</cp:lastPrinted>
  <dcterms:created xsi:type="dcterms:W3CDTF">2021-09-03T14:41:00Z</dcterms:created>
  <dcterms:modified xsi:type="dcterms:W3CDTF">2022-08-27T14:51:00Z</dcterms:modified>
</cp:coreProperties>
</file>